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1852A" w14:textId="77777777" w:rsidR="004E4177" w:rsidRPr="000C1760" w:rsidRDefault="000C1760">
      <w:pPr>
        <w:jc w:val="right"/>
        <w:rPr>
          <w:lang w:val="ru-RU"/>
        </w:rPr>
      </w:pPr>
      <w:proofErr w:type="spellStart"/>
      <w:r w:rsidRPr="000C1760">
        <w:rPr>
          <w:b/>
          <w:lang w:val="ru-RU"/>
        </w:rPr>
        <w:t>Додаток</w:t>
      </w:r>
      <w:proofErr w:type="spellEnd"/>
      <w:r w:rsidRPr="000C1760">
        <w:rPr>
          <w:b/>
          <w:lang w:val="ru-RU"/>
        </w:rPr>
        <w:t xml:space="preserve"> А</w:t>
      </w:r>
    </w:p>
    <w:p w14:paraId="6F0E45C4" w14:textId="77777777" w:rsidR="004E4177" w:rsidRPr="000C1760" w:rsidRDefault="000C1760">
      <w:pPr>
        <w:jc w:val="right"/>
        <w:rPr>
          <w:lang w:val="ru-RU"/>
        </w:rPr>
      </w:pPr>
      <w:r w:rsidRPr="000C1760">
        <w:rPr>
          <w:lang w:val="ru-RU"/>
        </w:rPr>
        <w:t xml:space="preserve">до Тендерного </w:t>
      </w:r>
      <w:proofErr w:type="spellStart"/>
      <w:r w:rsidRPr="000C1760">
        <w:rPr>
          <w:lang w:val="ru-RU"/>
        </w:rPr>
        <w:t>оголошення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ідентифікатор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закупівлі</w:t>
      </w:r>
      <w:proofErr w:type="spellEnd"/>
      <w:r w:rsidRPr="000C1760">
        <w:rPr>
          <w:lang w:val="ru-RU"/>
        </w:rPr>
        <w:t>: 21072026)</w:t>
      </w:r>
    </w:p>
    <w:p w14:paraId="1197622C" w14:textId="77777777" w:rsidR="004E4177" w:rsidRPr="000C1760" w:rsidRDefault="000C1760">
      <w:pPr>
        <w:jc w:val="center"/>
        <w:rPr>
          <w:lang w:val="ru-RU"/>
        </w:rPr>
      </w:pPr>
      <w:proofErr w:type="spellStart"/>
      <w:r w:rsidRPr="000C1760">
        <w:rPr>
          <w:b/>
          <w:sz w:val="26"/>
          <w:lang w:val="ru-RU"/>
        </w:rPr>
        <w:t>Специфікація</w:t>
      </w:r>
      <w:proofErr w:type="spellEnd"/>
      <w:r w:rsidRPr="000C1760">
        <w:rPr>
          <w:b/>
          <w:sz w:val="26"/>
          <w:lang w:val="ru-RU"/>
        </w:rPr>
        <w:t xml:space="preserve"> </w:t>
      </w:r>
      <w:proofErr w:type="spellStart"/>
      <w:r w:rsidRPr="000C1760">
        <w:rPr>
          <w:b/>
          <w:sz w:val="26"/>
          <w:lang w:val="ru-RU"/>
        </w:rPr>
        <w:t>щодо</w:t>
      </w:r>
      <w:proofErr w:type="spellEnd"/>
      <w:r w:rsidRPr="000C1760">
        <w:rPr>
          <w:b/>
          <w:sz w:val="26"/>
          <w:lang w:val="ru-RU"/>
        </w:rPr>
        <w:t xml:space="preserve"> предмета </w:t>
      </w:r>
      <w:proofErr w:type="spellStart"/>
      <w:r w:rsidRPr="000C1760">
        <w:rPr>
          <w:b/>
          <w:sz w:val="26"/>
          <w:lang w:val="ru-RU"/>
        </w:rPr>
        <w:t>закупівлі</w:t>
      </w:r>
      <w:proofErr w:type="spellEnd"/>
    </w:p>
    <w:p w14:paraId="779DF019" w14:textId="77777777" w:rsidR="004E4177" w:rsidRPr="000C1760" w:rsidRDefault="004E4177">
      <w:pPr>
        <w:rPr>
          <w:lang w:val="ru-RU"/>
        </w:rPr>
      </w:pPr>
    </w:p>
    <w:p w14:paraId="0110DF2E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1. </w:t>
      </w:r>
      <w:proofErr w:type="spellStart"/>
      <w:r w:rsidRPr="000C1760">
        <w:rPr>
          <w:b/>
          <w:lang w:val="ru-RU"/>
        </w:rPr>
        <w:t>Опис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послуг</w:t>
      </w:r>
      <w:proofErr w:type="spellEnd"/>
      <w:r w:rsidRPr="000C1760">
        <w:rPr>
          <w:b/>
          <w:lang w:val="ru-RU"/>
        </w:rPr>
        <w:t>:</w:t>
      </w:r>
    </w:p>
    <w:p w14:paraId="7F4E90FE" w14:textId="77777777" w:rsidR="004E4177" w:rsidRPr="000C1760" w:rsidRDefault="000C1760">
      <w:pPr>
        <w:jc w:val="both"/>
        <w:rPr>
          <w:lang w:val="ru-RU"/>
        </w:rPr>
      </w:pPr>
      <w:proofErr w:type="spellStart"/>
      <w:r w:rsidRPr="000C1760">
        <w:rPr>
          <w:lang w:val="ru-RU"/>
        </w:rPr>
        <w:t>Консультаційні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послуги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правової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допомоги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юридичного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супроводу</w:t>
      </w:r>
      <w:proofErr w:type="spellEnd"/>
      <w:r w:rsidRPr="000C1760">
        <w:rPr>
          <w:lang w:val="ru-RU"/>
        </w:rPr>
        <w:t xml:space="preserve">)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Благодійної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організації</w:t>
      </w:r>
      <w:proofErr w:type="spellEnd"/>
      <w:r w:rsidRPr="000C1760">
        <w:rPr>
          <w:lang w:val="ru-RU"/>
        </w:rPr>
        <w:t xml:space="preserve"> «</w:t>
      </w:r>
      <w:proofErr w:type="spellStart"/>
      <w:r w:rsidRPr="000C1760">
        <w:rPr>
          <w:lang w:val="ru-RU"/>
        </w:rPr>
        <w:t>Благодійний</w:t>
      </w:r>
      <w:proofErr w:type="spellEnd"/>
      <w:r w:rsidRPr="000C1760">
        <w:rPr>
          <w:lang w:val="ru-RU"/>
        </w:rPr>
        <w:t xml:space="preserve"> фонд </w:t>
      </w:r>
      <w:r w:rsidRPr="000C1760">
        <w:rPr>
          <w:lang w:val="ru-RU"/>
        </w:rPr>
        <w:t>«СМІЛИВІ» (</w:t>
      </w:r>
      <w:proofErr w:type="spellStart"/>
      <w:r w:rsidRPr="000C1760">
        <w:rPr>
          <w:lang w:val="ru-RU"/>
        </w:rPr>
        <w:t>далі</w:t>
      </w:r>
      <w:proofErr w:type="spellEnd"/>
      <w:r w:rsidRPr="000C1760">
        <w:rPr>
          <w:lang w:val="ru-RU"/>
        </w:rPr>
        <w:t xml:space="preserve"> – </w:t>
      </w:r>
      <w:proofErr w:type="spellStart"/>
      <w:r w:rsidRPr="000C1760">
        <w:rPr>
          <w:lang w:val="ru-RU"/>
        </w:rPr>
        <w:t>Замовник</w:t>
      </w:r>
      <w:proofErr w:type="spellEnd"/>
      <w:r w:rsidRPr="000C1760">
        <w:rPr>
          <w:lang w:val="ru-RU"/>
        </w:rPr>
        <w:t xml:space="preserve">, Фонд) в межах </w:t>
      </w:r>
      <w:proofErr w:type="spellStart"/>
      <w:r w:rsidRPr="000C1760">
        <w:rPr>
          <w:lang w:val="ru-RU"/>
        </w:rPr>
        <w:t>реалізації</w:t>
      </w:r>
      <w:proofErr w:type="spellEnd"/>
      <w:r w:rsidRPr="000C1760">
        <w:rPr>
          <w:lang w:val="ru-RU"/>
        </w:rPr>
        <w:t xml:space="preserve"> Проєкту «</w:t>
      </w:r>
      <w:proofErr w:type="spellStart"/>
      <w:r w:rsidRPr="000C1760">
        <w:rPr>
          <w:lang w:val="ru-RU"/>
        </w:rPr>
        <w:t>Безпечний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освітній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простір</w:t>
      </w:r>
      <w:proofErr w:type="spellEnd"/>
      <w:r w:rsidRPr="000C1760">
        <w:rPr>
          <w:lang w:val="ru-RU"/>
        </w:rPr>
        <w:t xml:space="preserve"> для </w:t>
      </w:r>
      <w:proofErr w:type="spellStart"/>
      <w:r w:rsidRPr="000C1760">
        <w:rPr>
          <w:lang w:val="ru-RU"/>
        </w:rPr>
        <w:t>українських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дітей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постраждалих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війни</w:t>
      </w:r>
      <w:proofErr w:type="spellEnd"/>
      <w:r w:rsidRPr="000C1760">
        <w:rPr>
          <w:lang w:val="ru-RU"/>
        </w:rPr>
        <w:t xml:space="preserve"> громадах», </w:t>
      </w:r>
      <w:proofErr w:type="spellStart"/>
      <w:r w:rsidRPr="000C1760">
        <w:rPr>
          <w:lang w:val="ru-RU"/>
        </w:rPr>
        <w:t>що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фінансується</w:t>
      </w:r>
      <w:proofErr w:type="spellEnd"/>
      <w:r w:rsidRPr="000C1760">
        <w:rPr>
          <w:lang w:val="ru-RU"/>
        </w:rPr>
        <w:t xml:space="preserve"> </w:t>
      </w:r>
      <w:r>
        <w:t>GIZ</w:t>
      </w:r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замовлення</w:t>
      </w:r>
      <w:proofErr w:type="spellEnd"/>
      <w:r w:rsidRPr="000C1760">
        <w:rPr>
          <w:lang w:val="ru-RU"/>
        </w:rPr>
        <w:t xml:space="preserve"> Уряду </w:t>
      </w:r>
      <w:proofErr w:type="spellStart"/>
      <w:r w:rsidRPr="000C1760">
        <w:rPr>
          <w:lang w:val="ru-RU"/>
        </w:rPr>
        <w:t>Федеративної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Республіки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Німеччина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далі</w:t>
      </w:r>
      <w:proofErr w:type="spellEnd"/>
      <w:r w:rsidRPr="000C1760">
        <w:rPr>
          <w:lang w:val="ru-RU"/>
        </w:rPr>
        <w:t xml:space="preserve"> – </w:t>
      </w:r>
      <w:proofErr w:type="spellStart"/>
      <w:r w:rsidRPr="000C1760">
        <w:rPr>
          <w:lang w:val="ru-RU"/>
        </w:rPr>
        <w:t>Проєкт</w:t>
      </w:r>
      <w:proofErr w:type="spellEnd"/>
      <w:r w:rsidRPr="000C1760">
        <w:rPr>
          <w:lang w:val="ru-RU"/>
        </w:rPr>
        <w:t xml:space="preserve">), </w:t>
      </w:r>
      <w:proofErr w:type="spellStart"/>
      <w:r w:rsidRPr="000C1760">
        <w:rPr>
          <w:lang w:val="ru-RU"/>
        </w:rPr>
        <w:t>зокрема</w:t>
      </w:r>
      <w:proofErr w:type="spellEnd"/>
      <w:r w:rsidRPr="000C1760">
        <w:rPr>
          <w:lang w:val="ru-RU"/>
        </w:rPr>
        <w:t>:</w:t>
      </w:r>
    </w:p>
    <w:p w14:paraId="041D63B4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1. </w:t>
      </w:r>
      <w:proofErr w:type="spellStart"/>
      <w:r w:rsidRPr="000C1760">
        <w:rPr>
          <w:lang w:val="ru-RU"/>
        </w:rPr>
        <w:t>правов</w:t>
      </w:r>
      <w:r w:rsidRPr="000C1760">
        <w:rPr>
          <w:lang w:val="ru-RU"/>
        </w:rPr>
        <w:t>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супровід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статутної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 Фонду та </w:t>
      </w:r>
      <w:proofErr w:type="spellStart"/>
      <w:r w:rsidRPr="000C1760">
        <w:rPr>
          <w:lang w:val="ru-RU"/>
        </w:rPr>
        <w:t>реалізації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проєктів</w:t>
      </w:r>
      <w:proofErr w:type="spellEnd"/>
      <w:r w:rsidRPr="000C1760">
        <w:rPr>
          <w:lang w:val="ru-RU"/>
        </w:rPr>
        <w:t xml:space="preserve"> (у т.ч. в межах </w:t>
      </w:r>
      <w:proofErr w:type="spellStart"/>
      <w:r w:rsidRPr="000C1760">
        <w:rPr>
          <w:lang w:val="ru-RU"/>
        </w:rPr>
        <w:t>інституційного</w:t>
      </w:r>
      <w:proofErr w:type="spellEnd"/>
      <w:r w:rsidRPr="000C1760">
        <w:rPr>
          <w:lang w:val="ru-RU"/>
        </w:rPr>
        <w:t xml:space="preserve"> гранту);</w:t>
      </w:r>
    </w:p>
    <w:p w14:paraId="76869FF8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2. </w:t>
      </w:r>
      <w:proofErr w:type="spellStart"/>
      <w:r w:rsidRPr="000C1760">
        <w:rPr>
          <w:lang w:val="ru-RU"/>
        </w:rPr>
        <w:t>підготовка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аналіз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правова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експертиза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договорів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угод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локальних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внутрішніх</w:t>
      </w:r>
      <w:proofErr w:type="spellEnd"/>
      <w:r w:rsidRPr="000C1760">
        <w:rPr>
          <w:lang w:val="ru-RU"/>
        </w:rPr>
        <w:t xml:space="preserve">) </w:t>
      </w:r>
      <w:proofErr w:type="spellStart"/>
      <w:r w:rsidRPr="000C1760">
        <w:rPr>
          <w:lang w:val="ru-RU"/>
        </w:rPr>
        <w:t>документів</w:t>
      </w:r>
      <w:proofErr w:type="spellEnd"/>
      <w:r w:rsidRPr="000C1760">
        <w:rPr>
          <w:lang w:val="ru-RU"/>
        </w:rPr>
        <w:t xml:space="preserve"> Фонду, </w:t>
      </w:r>
      <w:proofErr w:type="spellStart"/>
      <w:r w:rsidRPr="000C1760">
        <w:rPr>
          <w:lang w:val="ru-RU"/>
        </w:rPr>
        <w:t>підготовка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правових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висновків</w:t>
      </w:r>
      <w:proofErr w:type="spellEnd"/>
      <w:r w:rsidRPr="000C1760">
        <w:rPr>
          <w:lang w:val="ru-RU"/>
        </w:rPr>
        <w:t>;</w:t>
      </w:r>
    </w:p>
    <w:p w14:paraId="25B3D40C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3. </w:t>
      </w:r>
      <w:proofErr w:type="spellStart"/>
      <w:r w:rsidRPr="000C1760">
        <w:rPr>
          <w:lang w:val="ru-RU"/>
        </w:rPr>
        <w:t>юридичне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консульту</w:t>
      </w:r>
      <w:r w:rsidRPr="000C1760">
        <w:rPr>
          <w:lang w:val="ru-RU"/>
        </w:rPr>
        <w:t>вання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команди</w:t>
      </w:r>
      <w:proofErr w:type="spellEnd"/>
      <w:r w:rsidRPr="000C1760">
        <w:rPr>
          <w:lang w:val="ru-RU"/>
        </w:rPr>
        <w:t xml:space="preserve"> Фонду з </w:t>
      </w:r>
      <w:proofErr w:type="spellStart"/>
      <w:r w:rsidRPr="000C1760">
        <w:rPr>
          <w:lang w:val="ru-RU"/>
        </w:rPr>
        <w:t>корпоративних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договірних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трудових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податкових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благодійних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грантових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питань</w:t>
      </w:r>
      <w:proofErr w:type="spellEnd"/>
      <w:r w:rsidRPr="000C1760">
        <w:rPr>
          <w:lang w:val="ru-RU"/>
        </w:rPr>
        <w:t>;</w:t>
      </w:r>
    </w:p>
    <w:p w14:paraId="7EDA9A03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4. </w:t>
      </w:r>
      <w:proofErr w:type="spellStart"/>
      <w:r w:rsidRPr="000C1760">
        <w:rPr>
          <w:lang w:val="ru-RU"/>
        </w:rPr>
        <w:t>представництво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захист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інтересів</w:t>
      </w:r>
      <w:proofErr w:type="spellEnd"/>
      <w:r w:rsidRPr="000C1760">
        <w:rPr>
          <w:lang w:val="ru-RU"/>
        </w:rPr>
        <w:t xml:space="preserve"> Фонду у </w:t>
      </w:r>
      <w:proofErr w:type="spellStart"/>
      <w:r w:rsidRPr="000C1760">
        <w:rPr>
          <w:lang w:val="ru-RU"/>
        </w:rPr>
        <w:t>відносинах</w:t>
      </w:r>
      <w:proofErr w:type="spellEnd"/>
      <w:r w:rsidRPr="000C1760">
        <w:rPr>
          <w:lang w:val="ru-RU"/>
        </w:rPr>
        <w:t xml:space="preserve"> з органами </w:t>
      </w:r>
      <w:proofErr w:type="spellStart"/>
      <w:r w:rsidRPr="000C1760">
        <w:rPr>
          <w:lang w:val="ru-RU"/>
        </w:rPr>
        <w:t>державної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влади</w:t>
      </w:r>
      <w:proofErr w:type="spellEnd"/>
      <w:r w:rsidRPr="000C1760">
        <w:rPr>
          <w:lang w:val="ru-RU"/>
        </w:rPr>
        <w:t xml:space="preserve">, органами </w:t>
      </w:r>
      <w:proofErr w:type="spellStart"/>
      <w:r w:rsidRPr="000C1760">
        <w:rPr>
          <w:lang w:val="ru-RU"/>
        </w:rPr>
        <w:t>місцевого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самоврядування</w:t>
      </w:r>
      <w:proofErr w:type="spellEnd"/>
      <w:r w:rsidRPr="000C1760">
        <w:rPr>
          <w:lang w:val="ru-RU"/>
        </w:rPr>
        <w:t xml:space="preserve">, партнерами, донорами та </w:t>
      </w:r>
      <w:proofErr w:type="spellStart"/>
      <w:r w:rsidRPr="000C1760">
        <w:rPr>
          <w:lang w:val="ru-RU"/>
        </w:rPr>
        <w:t>третіми</w:t>
      </w:r>
      <w:proofErr w:type="spellEnd"/>
      <w:r w:rsidRPr="000C1760">
        <w:rPr>
          <w:lang w:val="ru-RU"/>
        </w:rPr>
        <w:t xml:space="preserve"> </w:t>
      </w:r>
      <w:r w:rsidRPr="000C1760">
        <w:rPr>
          <w:lang w:val="ru-RU"/>
        </w:rPr>
        <w:t>особами;</w:t>
      </w:r>
    </w:p>
    <w:p w14:paraId="23535423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5. </w:t>
      </w:r>
      <w:proofErr w:type="spellStart"/>
      <w:r w:rsidRPr="000C1760">
        <w:rPr>
          <w:lang w:val="ru-RU"/>
        </w:rPr>
        <w:t>адвокаційний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супровід</w:t>
      </w:r>
      <w:proofErr w:type="spellEnd"/>
      <w:r w:rsidRPr="000C1760">
        <w:rPr>
          <w:lang w:val="ru-RU"/>
        </w:rPr>
        <w:t xml:space="preserve">: </w:t>
      </w:r>
      <w:proofErr w:type="spellStart"/>
      <w:r w:rsidRPr="000C1760">
        <w:rPr>
          <w:lang w:val="ru-RU"/>
        </w:rPr>
        <w:t>підготовка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звернень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аналітичних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методичних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матеріалів</w:t>
      </w:r>
      <w:proofErr w:type="spellEnd"/>
      <w:r w:rsidRPr="000C1760">
        <w:rPr>
          <w:lang w:val="ru-RU"/>
        </w:rPr>
        <w:t xml:space="preserve">, участь у </w:t>
      </w:r>
      <w:proofErr w:type="spellStart"/>
      <w:r w:rsidRPr="000C1760">
        <w:rPr>
          <w:lang w:val="ru-RU"/>
        </w:rPr>
        <w:t>робочих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групах</w:t>
      </w:r>
      <w:proofErr w:type="spellEnd"/>
      <w:r w:rsidRPr="000C1760">
        <w:rPr>
          <w:lang w:val="ru-RU"/>
        </w:rPr>
        <w:t>;</w:t>
      </w:r>
    </w:p>
    <w:p w14:paraId="4ECF7DAF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6. </w:t>
      </w:r>
      <w:proofErr w:type="spellStart"/>
      <w:r w:rsidRPr="000C1760">
        <w:rPr>
          <w:lang w:val="ru-RU"/>
        </w:rPr>
        <w:t>правова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підтримка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дотримання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вимог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донорів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законодавства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комплаєнс</w:t>
      </w:r>
      <w:proofErr w:type="spellEnd"/>
      <w:r w:rsidRPr="000C1760">
        <w:rPr>
          <w:lang w:val="ru-RU"/>
        </w:rPr>
        <w:t xml:space="preserve">), </w:t>
      </w:r>
      <w:proofErr w:type="spellStart"/>
      <w:r w:rsidRPr="000C1760">
        <w:rPr>
          <w:lang w:val="ru-RU"/>
        </w:rPr>
        <w:t>опрацювання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звернень</w:t>
      </w:r>
      <w:proofErr w:type="spellEnd"/>
      <w:r w:rsidRPr="000C1760">
        <w:rPr>
          <w:lang w:val="ru-RU"/>
        </w:rPr>
        <w:t xml:space="preserve"> і </w:t>
      </w:r>
      <w:proofErr w:type="spellStart"/>
      <w:r w:rsidRPr="000C1760">
        <w:rPr>
          <w:lang w:val="ru-RU"/>
        </w:rPr>
        <w:t>запитів</w:t>
      </w:r>
      <w:proofErr w:type="spellEnd"/>
      <w:r w:rsidRPr="000C1760">
        <w:rPr>
          <w:lang w:val="ru-RU"/>
        </w:rPr>
        <w:t>;</w:t>
      </w:r>
    </w:p>
    <w:p w14:paraId="09157A8B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7. </w:t>
      </w:r>
      <w:proofErr w:type="spellStart"/>
      <w:r w:rsidRPr="000C1760">
        <w:rPr>
          <w:lang w:val="ru-RU"/>
        </w:rPr>
        <w:t>ведення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збереження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</w:t>
      </w:r>
      <w:r w:rsidRPr="000C1760">
        <w:rPr>
          <w:lang w:val="ru-RU"/>
        </w:rPr>
        <w:t>овідної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документації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підготовка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інформації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матеріалів</w:t>
      </w:r>
      <w:proofErr w:type="spellEnd"/>
      <w:r w:rsidRPr="000C1760">
        <w:rPr>
          <w:lang w:val="ru-RU"/>
        </w:rPr>
        <w:t xml:space="preserve"> для </w:t>
      </w:r>
      <w:proofErr w:type="spellStart"/>
      <w:r w:rsidRPr="000C1760">
        <w:rPr>
          <w:lang w:val="ru-RU"/>
        </w:rPr>
        <w:t>внутрішнього</w:t>
      </w:r>
      <w:proofErr w:type="spellEnd"/>
      <w:r w:rsidRPr="000C1760">
        <w:rPr>
          <w:lang w:val="ru-RU"/>
        </w:rPr>
        <w:t xml:space="preserve"> і </w:t>
      </w:r>
      <w:proofErr w:type="spellStart"/>
      <w:r w:rsidRPr="000C1760">
        <w:rPr>
          <w:lang w:val="ru-RU"/>
        </w:rPr>
        <w:t>зовнішнього</w:t>
      </w:r>
      <w:proofErr w:type="spellEnd"/>
      <w:r w:rsidRPr="000C1760">
        <w:rPr>
          <w:lang w:val="ru-RU"/>
        </w:rPr>
        <w:t xml:space="preserve"> аудиту.</w:t>
      </w:r>
    </w:p>
    <w:p w14:paraId="180AE36A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2. </w:t>
      </w:r>
      <w:proofErr w:type="spellStart"/>
      <w:r w:rsidRPr="000C1760">
        <w:rPr>
          <w:b/>
          <w:lang w:val="ru-RU"/>
        </w:rPr>
        <w:t>Вимоги</w:t>
      </w:r>
      <w:proofErr w:type="spellEnd"/>
      <w:r w:rsidRPr="000C1760">
        <w:rPr>
          <w:b/>
          <w:lang w:val="ru-RU"/>
        </w:rPr>
        <w:t xml:space="preserve"> до </w:t>
      </w:r>
      <w:proofErr w:type="spellStart"/>
      <w:r w:rsidRPr="000C1760">
        <w:rPr>
          <w:b/>
          <w:lang w:val="ru-RU"/>
        </w:rPr>
        <w:t>якості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послуг</w:t>
      </w:r>
      <w:proofErr w:type="spellEnd"/>
      <w:r w:rsidRPr="000C1760">
        <w:rPr>
          <w:b/>
          <w:lang w:val="ru-RU"/>
        </w:rPr>
        <w:t>:</w:t>
      </w:r>
    </w:p>
    <w:p w14:paraId="74C326D5" w14:textId="77777777" w:rsidR="004E4177" w:rsidRPr="000C1760" w:rsidRDefault="000C1760">
      <w:pPr>
        <w:jc w:val="both"/>
        <w:rPr>
          <w:lang w:val="ru-RU"/>
        </w:rPr>
      </w:pPr>
      <w:proofErr w:type="spellStart"/>
      <w:r w:rsidRPr="000C1760">
        <w:rPr>
          <w:lang w:val="ru-RU"/>
        </w:rPr>
        <w:t>Послуги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надаються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дотриманням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вимог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законодавства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України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вимог</w:t>
      </w:r>
      <w:proofErr w:type="spellEnd"/>
      <w:r w:rsidRPr="000C1760">
        <w:rPr>
          <w:lang w:val="ru-RU"/>
        </w:rPr>
        <w:t xml:space="preserve"> Проєкту та </w:t>
      </w:r>
      <w:proofErr w:type="spellStart"/>
      <w:r w:rsidRPr="000C1760">
        <w:rPr>
          <w:lang w:val="ru-RU"/>
        </w:rPr>
        <w:t>принципів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законності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сумлінності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конфіденційності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економічності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документованості</w:t>
      </w:r>
      <w:proofErr w:type="spellEnd"/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Уся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документація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має</w:t>
      </w:r>
      <w:proofErr w:type="spellEnd"/>
      <w:r w:rsidRPr="000C1760">
        <w:rPr>
          <w:lang w:val="ru-RU"/>
        </w:rPr>
        <w:t xml:space="preserve"> бути </w:t>
      </w:r>
      <w:proofErr w:type="spellStart"/>
      <w:r w:rsidRPr="000C1760">
        <w:rPr>
          <w:lang w:val="ru-RU"/>
        </w:rPr>
        <w:t>повною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достовірною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придатною</w:t>
      </w:r>
      <w:proofErr w:type="spellEnd"/>
      <w:r w:rsidRPr="000C1760">
        <w:rPr>
          <w:lang w:val="ru-RU"/>
        </w:rPr>
        <w:t xml:space="preserve"> для </w:t>
      </w:r>
      <w:proofErr w:type="spellStart"/>
      <w:r w:rsidRPr="000C1760">
        <w:rPr>
          <w:lang w:val="ru-RU"/>
        </w:rPr>
        <w:t>перевірки</w:t>
      </w:r>
      <w:proofErr w:type="spellEnd"/>
      <w:r w:rsidRPr="000C1760">
        <w:rPr>
          <w:lang w:val="ru-RU"/>
        </w:rPr>
        <w:t xml:space="preserve"> та аудиту.</w:t>
      </w:r>
    </w:p>
    <w:p w14:paraId="7DB5A499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3. </w:t>
      </w:r>
      <w:proofErr w:type="spellStart"/>
      <w:r w:rsidRPr="000C1760">
        <w:rPr>
          <w:b/>
          <w:lang w:val="ru-RU"/>
        </w:rPr>
        <w:t>Загальний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обсяг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закупівлі</w:t>
      </w:r>
      <w:proofErr w:type="spellEnd"/>
      <w:r w:rsidRPr="000C1760">
        <w:rPr>
          <w:b/>
          <w:lang w:val="ru-RU"/>
        </w:rPr>
        <w:t>:</w:t>
      </w:r>
    </w:p>
    <w:p w14:paraId="3C787F16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3.1. </w:t>
      </w:r>
      <w:proofErr w:type="spellStart"/>
      <w:r w:rsidRPr="000C1760">
        <w:rPr>
          <w:lang w:val="ru-RU"/>
        </w:rPr>
        <w:t>Період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надання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>: 9 (</w:t>
      </w:r>
      <w:proofErr w:type="spellStart"/>
      <w:r w:rsidRPr="000C1760">
        <w:rPr>
          <w:lang w:val="ru-RU"/>
        </w:rPr>
        <w:t>дев’ять</w:t>
      </w:r>
      <w:proofErr w:type="spellEnd"/>
      <w:r w:rsidRPr="000C1760">
        <w:rPr>
          <w:lang w:val="ru-RU"/>
        </w:rPr>
        <w:t xml:space="preserve">) </w:t>
      </w:r>
      <w:proofErr w:type="spellStart"/>
      <w:r w:rsidRPr="000C1760">
        <w:rPr>
          <w:lang w:val="ru-RU"/>
        </w:rPr>
        <w:t>місяців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дати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укладення</w:t>
      </w:r>
      <w:proofErr w:type="spellEnd"/>
      <w:r w:rsidRPr="000C1760">
        <w:rPr>
          <w:lang w:val="ru-RU"/>
        </w:rPr>
        <w:t xml:space="preserve"> договору. </w:t>
      </w:r>
      <w:proofErr w:type="spellStart"/>
      <w:r w:rsidRPr="000C1760">
        <w:rPr>
          <w:lang w:val="ru-RU"/>
        </w:rPr>
        <w:t>Орієнтовний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обсяг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 xml:space="preserve"> — до 424 </w:t>
      </w:r>
      <w:r w:rsidRPr="000C1760">
        <w:rPr>
          <w:lang w:val="ru-RU"/>
        </w:rPr>
        <w:t>(</w:t>
      </w:r>
      <w:proofErr w:type="spellStart"/>
      <w:r w:rsidRPr="000C1760">
        <w:rPr>
          <w:lang w:val="ru-RU"/>
        </w:rPr>
        <w:t>чотирьохсот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двадцяти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чотирьох</w:t>
      </w:r>
      <w:proofErr w:type="spellEnd"/>
      <w:r w:rsidRPr="000C1760">
        <w:rPr>
          <w:lang w:val="ru-RU"/>
        </w:rPr>
        <w:t xml:space="preserve">) </w:t>
      </w:r>
      <w:proofErr w:type="spellStart"/>
      <w:r w:rsidRPr="000C1760">
        <w:rPr>
          <w:lang w:val="ru-RU"/>
        </w:rPr>
        <w:t>людино</w:t>
      </w:r>
      <w:proofErr w:type="spellEnd"/>
      <w:r w:rsidRPr="000C1760">
        <w:rPr>
          <w:lang w:val="ru-RU"/>
        </w:rPr>
        <w:t xml:space="preserve">-годин за весь </w:t>
      </w:r>
      <w:proofErr w:type="spellStart"/>
      <w:r w:rsidRPr="000C1760">
        <w:rPr>
          <w:lang w:val="ru-RU"/>
        </w:rPr>
        <w:t>період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надання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 xml:space="preserve">. Формат </w:t>
      </w:r>
      <w:proofErr w:type="spellStart"/>
      <w:r w:rsidRPr="000C1760">
        <w:rPr>
          <w:lang w:val="ru-RU"/>
        </w:rPr>
        <w:t>роботи</w:t>
      </w:r>
      <w:proofErr w:type="spellEnd"/>
      <w:r w:rsidRPr="000C1760">
        <w:rPr>
          <w:lang w:val="ru-RU"/>
        </w:rPr>
        <w:t xml:space="preserve"> — </w:t>
      </w:r>
      <w:proofErr w:type="spellStart"/>
      <w:r w:rsidRPr="000C1760">
        <w:rPr>
          <w:lang w:val="ru-RU"/>
        </w:rPr>
        <w:t>офісний</w:t>
      </w:r>
      <w:proofErr w:type="spellEnd"/>
      <w:r w:rsidRPr="000C1760">
        <w:rPr>
          <w:lang w:val="ru-RU"/>
        </w:rPr>
        <w:t xml:space="preserve"> (за </w:t>
      </w:r>
      <w:proofErr w:type="spellStart"/>
      <w:r w:rsidRPr="000C1760">
        <w:rPr>
          <w:lang w:val="ru-RU"/>
        </w:rPr>
        <w:t>місцезнаходженням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Замовника</w:t>
      </w:r>
      <w:proofErr w:type="spellEnd"/>
      <w:r w:rsidRPr="000C1760">
        <w:rPr>
          <w:lang w:val="ru-RU"/>
        </w:rPr>
        <w:t xml:space="preserve">, м. </w:t>
      </w:r>
      <w:proofErr w:type="spellStart"/>
      <w:r w:rsidRPr="000C1760">
        <w:rPr>
          <w:lang w:val="ru-RU"/>
        </w:rPr>
        <w:t>Київ</w:t>
      </w:r>
      <w:proofErr w:type="spellEnd"/>
      <w:r w:rsidRPr="000C1760">
        <w:rPr>
          <w:lang w:val="ru-RU"/>
        </w:rPr>
        <w:t xml:space="preserve">), з </w:t>
      </w:r>
      <w:proofErr w:type="spellStart"/>
      <w:r w:rsidRPr="000C1760">
        <w:rPr>
          <w:lang w:val="ru-RU"/>
        </w:rPr>
        <w:t>участю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нарадах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команди</w:t>
      </w:r>
      <w:proofErr w:type="spellEnd"/>
      <w:r w:rsidRPr="000C1760">
        <w:rPr>
          <w:lang w:val="ru-RU"/>
        </w:rPr>
        <w:t xml:space="preserve"> Фонду та у </w:t>
      </w:r>
      <w:proofErr w:type="spellStart"/>
      <w:r w:rsidRPr="000C1760">
        <w:rPr>
          <w:lang w:val="ru-RU"/>
        </w:rPr>
        <w:t>виїзних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нарадах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замовниками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будівництва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Одеській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Миколаївській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Дніпр</w:t>
      </w:r>
      <w:r w:rsidRPr="000C1760">
        <w:rPr>
          <w:lang w:val="ru-RU"/>
        </w:rPr>
        <w:t>опетровській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Полтавській</w:t>
      </w:r>
      <w:proofErr w:type="spellEnd"/>
      <w:r w:rsidRPr="000C1760">
        <w:rPr>
          <w:lang w:val="ru-RU"/>
        </w:rPr>
        <w:t xml:space="preserve"> областях.</w:t>
      </w:r>
    </w:p>
    <w:p w14:paraId="75B0526B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3.2. </w:t>
      </w:r>
      <w:proofErr w:type="spellStart"/>
      <w:r w:rsidRPr="000C1760">
        <w:rPr>
          <w:lang w:val="ru-RU"/>
        </w:rPr>
        <w:t>Послуги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надаються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відповідно</w:t>
      </w:r>
      <w:proofErr w:type="spellEnd"/>
      <w:r w:rsidRPr="000C1760">
        <w:rPr>
          <w:lang w:val="ru-RU"/>
        </w:rPr>
        <w:t xml:space="preserve"> до умов договору та </w:t>
      </w:r>
      <w:proofErr w:type="spellStart"/>
      <w:r w:rsidRPr="000C1760">
        <w:rPr>
          <w:lang w:val="ru-RU"/>
        </w:rPr>
        <w:t>завдань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Замовника</w:t>
      </w:r>
      <w:proofErr w:type="spellEnd"/>
      <w:r w:rsidRPr="000C1760">
        <w:rPr>
          <w:lang w:val="ru-RU"/>
        </w:rPr>
        <w:t xml:space="preserve">, з </w:t>
      </w:r>
      <w:proofErr w:type="spellStart"/>
      <w:r w:rsidRPr="000C1760">
        <w:rPr>
          <w:lang w:val="ru-RU"/>
        </w:rPr>
        <w:t>готовністю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оперативної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комунікації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робочий</w:t>
      </w:r>
      <w:proofErr w:type="spellEnd"/>
      <w:r w:rsidRPr="000C1760">
        <w:rPr>
          <w:lang w:val="ru-RU"/>
        </w:rPr>
        <w:t xml:space="preserve"> час. </w:t>
      </w:r>
      <w:proofErr w:type="spellStart"/>
      <w:r w:rsidRPr="000C1760">
        <w:rPr>
          <w:lang w:val="ru-RU"/>
        </w:rPr>
        <w:t>Орієнтовний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обсяг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може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уточнюватися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залежно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фактичної</w:t>
      </w:r>
      <w:proofErr w:type="spellEnd"/>
      <w:r w:rsidRPr="000C1760">
        <w:rPr>
          <w:lang w:val="ru-RU"/>
        </w:rPr>
        <w:t xml:space="preserve"> потреби Фонду в межах </w:t>
      </w:r>
      <w:proofErr w:type="spellStart"/>
      <w:r w:rsidRPr="000C1760">
        <w:rPr>
          <w:lang w:val="ru-RU"/>
        </w:rPr>
        <w:t>граничної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ціни</w:t>
      </w:r>
      <w:proofErr w:type="spellEnd"/>
      <w:r w:rsidRPr="000C1760">
        <w:rPr>
          <w:lang w:val="ru-RU"/>
        </w:rPr>
        <w:t xml:space="preserve"> договору.</w:t>
      </w:r>
    </w:p>
    <w:p w14:paraId="0856D480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4. </w:t>
      </w:r>
      <w:proofErr w:type="spellStart"/>
      <w:r w:rsidRPr="000C1760">
        <w:rPr>
          <w:b/>
          <w:lang w:val="ru-RU"/>
        </w:rPr>
        <w:t>Умови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надання</w:t>
      </w:r>
      <w:proofErr w:type="spellEnd"/>
      <w:r w:rsidRPr="000C1760">
        <w:rPr>
          <w:b/>
          <w:lang w:val="ru-RU"/>
        </w:rPr>
        <w:t xml:space="preserve"> та оплати </w:t>
      </w:r>
      <w:proofErr w:type="spellStart"/>
      <w:r w:rsidRPr="000C1760">
        <w:rPr>
          <w:b/>
          <w:lang w:val="ru-RU"/>
        </w:rPr>
        <w:t>послуг</w:t>
      </w:r>
      <w:proofErr w:type="spellEnd"/>
      <w:r w:rsidRPr="000C1760">
        <w:rPr>
          <w:b/>
          <w:lang w:val="ru-RU"/>
        </w:rPr>
        <w:t>:</w:t>
      </w:r>
    </w:p>
    <w:p w14:paraId="0622EF45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4.1. </w:t>
      </w:r>
      <w:proofErr w:type="spellStart"/>
      <w:r w:rsidRPr="000C1760">
        <w:rPr>
          <w:lang w:val="ru-RU"/>
        </w:rPr>
        <w:t>Рекомендується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ціновій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передбачити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погодинну</w:t>
      </w:r>
      <w:proofErr w:type="spellEnd"/>
      <w:r w:rsidRPr="000C1760">
        <w:rPr>
          <w:lang w:val="ru-RU"/>
        </w:rPr>
        <w:t xml:space="preserve"> оплату </w:t>
      </w:r>
      <w:proofErr w:type="spellStart"/>
      <w:r w:rsidRPr="000C1760">
        <w:rPr>
          <w:lang w:val="ru-RU"/>
        </w:rPr>
        <w:t>роботи</w:t>
      </w:r>
      <w:proofErr w:type="spellEnd"/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Цінову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пропозицію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скласти</w:t>
      </w:r>
      <w:proofErr w:type="spellEnd"/>
      <w:r w:rsidRPr="000C1760">
        <w:rPr>
          <w:lang w:val="ru-RU"/>
        </w:rPr>
        <w:t xml:space="preserve"> за </w:t>
      </w:r>
      <w:proofErr w:type="spellStart"/>
      <w:r w:rsidRPr="000C1760">
        <w:rPr>
          <w:lang w:val="ru-RU"/>
        </w:rPr>
        <w:t>Додатком</w:t>
      </w:r>
      <w:proofErr w:type="spellEnd"/>
      <w:r w:rsidRPr="000C1760">
        <w:rPr>
          <w:lang w:val="ru-RU"/>
        </w:rPr>
        <w:t xml:space="preserve"> В — «</w:t>
      </w:r>
      <w:proofErr w:type="spellStart"/>
      <w:r w:rsidRPr="000C1760">
        <w:rPr>
          <w:lang w:val="ru-RU"/>
        </w:rPr>
        <w:t>Цінова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пропозиція</w:t>
      </w:r>
      <w:proofErr w:type="spellEnd"/>
      <w:r w:rsidRPr="000C1760">
        <w:rPr>
          <w:lang w:val="ru-RU"/>
        </w:rPr>
        <w:t xml:space="preserve">» з </w:t>
      </w:r>
      <w:proofErr w:type="spellStart"/>
      <w:r w:rsidRPr="000C1760">
        <w:rPr>
          <w:lang w:val="ru-RU"/>
        </w:rPr>
        <w:t>розрахунку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вартості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однієї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людино-години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загальної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вартості</w:t>
      </w:r>
      <w:proofErr w:type="spellEnd"/>
      <w:r w:rsidRPr="000C1760">
        <w:rPr>
          <w:lang w:val="ru-RU"/>
        </w:rPr>
        <w:t xml:space="preserve"> з</w:t>
      </w:r>
      <w:r w:rsidRPr="000C1760">
        <w:rPr>
          <w:lang w:val="ru-RU"/>
        </w:rPr>
        <w:t xml:space="preserve">а </w:t>
      </w:r>
      <w:proofErr w:type="spellStart"/>
      <w:r w:rsidRPr="000C1760">
        <w:rPr>
          <w:lang w:val="ru-RU"/>
        </w:rPr>
        <w:t>орієнтовний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обсяг</w:t>
      </w:r>
      <w:proofErr w:type="spellEnd"/>
      <w:r w:rsidRPr="000C1760">
        <w:rPr>
          <w:lang w:val="ru-RU"/>
        </w:rPr>
        <w:t xml:space="preserve"> до 424 годин. </w:t>
      </w:r>
      <w:proofErr w:type="spellStart"/>
      <w:r w:rsidRPr="000C1760">
        <w:rPr>
          <w:lang w:val="ru-RU"/>
        </w:rPr>
        <w:t>Облік</w:t>
      </w:r>
      <w:proofErr w:type="spellEnd"/>
      <w:r w:rsidRPr="000C1760">
        <w:rPr>
          <w:lang w:val="ru-RU"/>
        </w:rPr>
        <w:t xml:space="preserve"> годин </w:t>
      </w:r>
      <w:proofErr w:type="spellStart"/>
      <w:r w:rsidRPr="000C1760">
        <w:rPr>
          <w:lang w:val="ru-RU"/>
        </w:rPr>
        <w:t>роботи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здійснюється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виконавцем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самостійно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однак</w:t>
      </w:r>
      <w:proofErr w:type="spellEnd"/>
      <w:r w:rsidRPr="000C1760">
        <w:rPr>
          <w:lang w:val="ru-RU"/>
        </w:rPr>
        <w:t xml:space="preserve"> Фонд </w:t>
      </w:r>
      <w:proofErr w:type="spellStart"/>
      <w:r w:rsidRPr="000C1760">
        <w:rPr>
          <w:lang w:val="ru-RU"/>
        </w:rPr>
        <w:t>залишає</w:t>
      </w:r>
      <w:proofErr w:type="spellEnd"/>
      <w:r w:rsidRPr="000C1760">
        <w:rPr>
          <w:lang w:val="ru-RU"/>
        </w:rPr>
        <w:t xml:space="preserve"> за собою право </w:t>
      </w:r>
      <w:proofErr w:type="spellStart"/>
      <w:r w:rsidRPr="000C1760">
        <w:rPr>
          <w:lang w:val="ru-RU"/>
        </w:rPr>
        <w:t>встановити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обмеження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щодо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граничної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місячної</w:t>
      </w:r>
      <w:proofErr w:type="spellEnd"/>
      <w:r w:rsidRPr="000C1760">
        <w:rPr>
          <w:lang w:val="ru-RU"/>
        </w:rPr>
        <w:t xml:space="preserve"> оплати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граничну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ціну</w:t>
      </w:r>
      <w:proofErr w:type="spellEnd"/>
      <w:r w:rsidRPr="000C1760">
        <w:rPr>
          <w:lang w:val="ru-RU"/>
        </w:rPr>
        <w:t xml:space="preserve"> договору у </w:t>
      </w:r>
      <w:proofErr w:type="spellStart"/>
      <w:r w:rsidRPr="000C1760">
        <w:rPr>
          <w:lang w:val="ru-RU"/>
        </w:rPr>
        <w:t>відповідності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вимог</w:t>
      </w:r>
      <w:proofErr w:type="spellEnd"/>
      <w:r w:rsidRPr="000C1760">
        <w:rPr>
          <w:lang w:val="ru-RU"/>
        </w:rPr>
        <w:t xml:space="preserve"> бюджету Проєкту, а </w:t>
      </w:r>
      <w:proofErr w:type="spellStart"/>
      <w:r w:rsidRPr="000C1760">
        <w:rPr>
          <w:lang w:val="ru-RU"/>
        </w:rPr>
        <w:t>також</w:t>
      </w:r>
      <w:proofErr w:type="spellEnd"/>
      <w:r w:rsidRPr="000C1760">
        <w:rPr>
          <w:lang w:val="ru-RU"/>
        </w:rPr>
        <w:t xml:space="preserve"> прав</w:t>
      </w:r>
      <w:r w:rsidRPr="000C1760">
        <w:rPr>
          <w:lang w:val="ru-RU"/>
        </w:rPr>
        <w:t xml:space="preserve">о </w:t>
      </w:r>
      <w:proofErr w:type="spellStart"/>
      <w:r w:rsidRPr="000C1760">
        <w:rPr>
          <w:lang w:val="ru-RU"/>
        </w:rPr>
        <w:t>дострокового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розірвання</w:t>
      </w:r>
      <w:proofErr w:type="spellEnd"/>
      <w:r w:rsidRPr="000C1760">
        <w:rPr>
          <w:lang w:val="ru-RU"/>
        </w:rPr>
        <w:t xml:space="preserve"> договору та перегляду </w:t>
      </w:r>
      <w:proofErr w:type="spellStart"/>
      <w:r w:rsidRPr="000C1760">
        <w:rPr>
          <w:lang w:val="ru-RU"/>
        </w:rPr>
        <w:t>його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строків</w:t>
      </w:r>
      <w:proofErr w:type="spellEnd"/>
      <w:r w:rsidRPr="000C1760">
        <w:rPr>
          <w:lang w:val="ru-RU"/>
        </w:rPr>
        <w:t>.</w:t>
      </w:r>
    </w:p>
    <w:p w14:paraId="0541E976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4.2. </w:t>
      </w:r>
      <w:proofErr w:type="spellStart"/>
      <w:r w:rsidRPr="000C1760">
        <w:rPr>
          <w:lang w:val="ru-RU"/>
        </w:rPr>
        <w:t>Умови</w:t>
      </w:r>
      <w:proofErr w:type="spellEnd"/>
      <w:r w:rsidRPr="000C1760">
        <w:rPr>
          <w:lang w:val="ru-RU"/>
        </w:rPr>
        <w:t xml:space="preserve"> оплати: </w:t>
      </w:r>
      <w:proofErr w:type="spellStart"/>
      <w:r w:rsidRPr="000C1760">
        <w:rPr>
          <w:lang w:val="ru-RU"/>
        </w:rPr>
        <w:t>післяплата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підставі</w:t>
      </w:r>
      <w:proofErr w:type="spellEnd"/>
      <w:r w:rsidRPr="000C1760">
        <w:rPr>
          <w:lang w:val="ru-RU"/>
        </w:rPr>
        <w:t xml:space="preserve"> Акту </w:t>
      </w:r>
      <w:proofErr w:type="spellStart"/>
      <w:r w:rsidRPr="000C1760">
        <w:rPr>
          <w:lang w:val="ru-RU"/>
        </w:rPr>
        <w:t>наданих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 xml:space="preserve"> за </w:t>
      </w:r>
      <w:proofErr w:type="spellStart"/>
      <w:r w:rsidRPr="000C1760">
        <w:rPr>
          <w:lang w:val="ru-RU"/>
        </w:rPr>
        <w:t>фактично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надані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прийняті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години</w:t>
      </w:r>
      <w:proofErr w:type="spellEnd"/>
      <w:r w:rsidRPr="000C1760">
        <w:rPr>
          <w:lang w:val="ru-RU"/>
        </w:rPr>
        <w:t>.</w:t>
      </w:r>
    </w:p>
    <w:p w14:paraId="4CA5FA9B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4.3. </w:t>
      </w:r>
      <w:proofErr w:type="spellStart"/>
      <w:r w:rsidRPr="000C1760">
        <w:rPr>
          <w:lang w:val="ru-RU"/>
        </w:rPr>
        <w:t>Договір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виконавцем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укладається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умовах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визначених</w:t>
      </w:r>
      <w:proofErr w:type="spellEnd"/>
      <w:r w:rsidRPr="000C1760">
        <w:rPr>
          <w:lang w:val="ru-RU"/>
        </w:rPr>
        <w:t xml:space="preserve"> договором, </w:t>
      </w:r>
      <w:proofErr w:type="spellStart"/>
      <w:r w:rsidRPr="000C1760">
        <w:rPr>
          <w:lang w:val="ru-RU"/>
        </w:rPr>
        <w:t>проєкт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якого</w:t>
      </w:r>
      <w:proofErr w:type="spellEnd"/>
      <w:r w:rsidRPr="000C1760">
        <w:rPr>
          <w:lang w:val="ru-RU"/>
        </w:rPr>
        <w:t xml:space="preserve"> є </w:t>
      </w:r>
      <w:proofErr w:type="spellStart"/>
      <w:r w:rsidRPr="000C1760">
        <w:rPr>
          <w:lang w:val="ru-RU"/>
        </w:rPr>
        <w:t>Додатко</w:t>
      </w:r>
      <w:r w:rsidRPr="000C1760">
        <w:rPr>
          <w:lang w:val="ru-RU"/>
        </w:rPr>
        <w:t>м</w:t>
      </w:r>
      <w:proofErr w:type="spellEnd"/>
      <w:r w:rsidRPr="000C1760">
        <w:rPr>
          <w:lang w:val="ru-RU"/>
        </w:rPr>
        <w:t xml:space="preserve"> С до </w:t>
      </w:r>
      <w:proofErr w:type="spellStart"/>
      <w:r w:rsidRPr="000C1760">
        <w:rPr>
          <w:lang w:val="ru-RU"/>
        </w:rPr>
        <w:t>цього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оголошення</w:t>
      </w:r>
      <w:proofErr w:type="spellEnd"/>
      <w:r w:rsidRPr="000C1760">
        <w:rPr>
          <w:lang w:val="ru-RU"/>
        </w:rPr>
        <w:t>.</w:t>
      </w:r>
    </w:p>
    <w:p w14:paraId="168BE2A1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lastRenderedPageBreak/>
        <w:t xml:space="preserve">5. </w:t>
      </w:r>
      <w:proofErr w:type="spellStart"/>
      <w:r w:rsidRPr="000C1760">
        <w:rPr>
          <w:b/>
          <w:lang w:val="ru-RU"/>
        </w:rPr>
        <w:t>Особливі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умови</w:t>
      </w:r>
      <w:proofErr w:type="spellEnd"/>
      <w:r w:rsidRPr="000C1760">
        <w:rPr>
          <w:b/>
          <w:lang w:val="ru-RU"/>
        </w:rPr>
        <w:t>:</w:t>
      </w:r>
    </w:p>
    <w:p w14:paraId="0F81F78F" w14:textId="77777777" w:rsidR="004E4177" w:rsidRPr="000C1760" w:rsidRDefault="000C1760">
      <w:pPr>
        <w:jc w:val="both"/>
        <w:rPr>
          <w:lang w:val="ru-RU"/>
        </w:rPr>
      </w:pPr>
      <w:proofErr w:type="spellStart"/>
      <w:r w:rsidRPr="000C1760">
        <w:rPr>
          <w:lang w:val="ru-RU"/>
        </w:rPr>
        <w:t>Виконавець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зобов’язується</w:t>
      </w:r>
      <w:proofErr w:type="spellEnd"/>
      <w:r w:rsidRPr="000C1760">
        <w:rPr>
          <w:lang w:val="ru-RU"/>
        </w:rPr>
        <w:t xml:space="preserve">: </w:t>
      </w:r>
      <w:proofErr w:type="spellStart"/>
      <w:r w:rsidRPr="000C1760">
        <w:rPr>
          <w:lang w:val="ru-RU"/>
        </w:rPr>
        <w:t>дотримуватися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конфіденційності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щодо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інформації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отриманої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під</w:t>
      </w:r>
      <w:proofErr w:type="spellEnd"/>
      <w:r w:rsidRPr="000C1760">
        <w:rPr>
          <w:lang w:val="ru-RU"/>
        </w:rPr>
        <w:t xml:space="preserve"> час </w:t>
      </w:r>
      <w:proofErr w:type="spellStart"/>
      <w:r w:rsidRPr="000C1760">
        <w:rPr>
          <w:lang w:val="ru-RU"/>
        </w:rPr>
        <w:t>надання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невідкладно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повідомляти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Замовника</w:t>
      </w:r>
      <w:proofErr w:type="spellEnd"/>
      <w:r w:rsidRPr="000C1760">
        <w:rPr>
          <w:lang w:val="ru-RU"/>
        </w:rPr>
        <w:t xml:space="preserve"> про будь-</w:t>
      </w:r>
      <w:proofErr w:type="spellStart"/>
      <w:r w:rsidRPr="000C1760">
        <w:rPr>
          <w:lang w:val="ru-RU"/>
        </w:rPr>
        <w:t>який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потенційний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конфлікт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інтересів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забезпечити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збереження</w:t>
      </w:r>
      <w:proofErr w:type="spellEnd"/>
      <w:r w:rsidRPr="000C1760">
        <w:rPr>
          <w:lang w:val="ru-RU"/>
        </w:rPr>
        <w:t xml:space="preserve"> </w:t>
      </w:r>
      <w:r w:rsidRPr="000C1760">
        <w:rPr>
          <w:lang w:val="ru-RU"/>
        </w:rPr>
        <w:t xml:space="preserve">та передачу </w:t>
      </w:r>
      <w:proofErr w:type="spellStart"/>
      <w:r w:rsidRPr="000C1760">
        <w:rPr>
          <w:lang w:val="ru-RU"/>
        </w:rPr>
        <w:t>Замовнику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документації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погодитися</w:t>
      </w:r>
      <w:proofErr w:type="spellEnd"/>
      <w:r w:rsidRPr="000C1760">
        <w:rPr>
          <w:lang w:val="ru-RU"/>
        </w:rPr>
        <w:t xml:space="preserve"> з правом </w:t>
      </w:r>
      <w:proofErr w:type="spellStart"/>
      <w:r w:rsidRPr="000C1760">
        <w:rPr>
          <w:lang w:val="ru-RU"/>
        </w:rPr>
        <w:t>Замовника</w:t>
      </w:r>
      <w:proofErr w:type="spellEnd"/>
      <w:r w:rsidRPr="000C1760">
        <w:rPr>
          <w:lang w:val="ru-RU"/>
        </w:rPr>
        <w:t xml:space="preserve">, донора Проєкту та </w:t>
      </w:r>
      <w:proofErr w:type="spellStart"/>
      <w:r w:rsidRPr="000C1760">
        <w:rPr>
          <w:lang w:val="ru-RU"/>
        </w:rPr>
        <w:t>уповноважених</w:t>
      </w:r>
      <w:proofErr w:type="spellEnd"/>
      <w:r w:rsidRPr="000C1760">
        <w:rPr>
          <w:lang w:val="ru-RU"/>
        </w:rPr>
        <w:t xml:space="preserve"> ними </w:t>
      </w:r>
      <w:proofErr w:type="spellStart"/>
      <w:r w:rsidRPr="000C1760">
        <w:rPr>
          <w:lang w:val="ru-RU"/>
        </w:rPr>
        <w:t>аудиторів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перевіряти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документацію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пов’язану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виконанням</w:t>
      </w:r>
      <w:proofErr w:type="spellEnd"/>
      <w:r w:rsidRPr="000C1760">
        <w:rPr>
          <w:lang w:val="ru-RU"/>
        </w:rPr>
        <w:t xml:space="preserve"> договору.</w:t>
      </w:r>
    </w:p>
    <w:p w14:paraId="0802DDDA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6. </w:t>
      </w:r>
      <w:proofErr w:type="spellStart"/>
      <w:r w:rsidRPr="000C1760">
        <w:rPr>
          <w:b/>
          <w:lang w:val="ru-RU"/>
        </w:rPr>
        <w:t>Кваліфікаційні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критерії</w:t>
      </w:r>
      <w:proofErr w:type="spellEnd"/>
      <w:r w:rsidRPr="000C1760">
        <w:rPr>
          <w:b/>
          <w:lang w:val="ru-RU"/>
        </w:rPr>
        <w:t>:</w:t>
      </w:r>
    </w:p>
    <w:p w14:paraId="7105B0CF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1. </w:t>
      </w:r>
      <w:proofErr w:type="spellStart"/>
      <w:r w:rsidRPr="000C1760">
        <w:rPr>
          <w:lang w:val="ru-RU"/>
        </w:rPr>
        <w:t>вища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освіта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галузі</w:t>
      </w:r>
      <w:proofErr w:type="spellEnd"/>
      <w:r w:rsidRPr="000C1760">
        <w:rPr>
          <w:lang w:val="ru-RU"/>
        </w:rPr>
        <w:t xml:space="preserve"> права </w:t>
      </w:r>
      <w:r w:rsidRPr="000C1760">
        <w:rPr>
          <w:lang w:val="ru-RU"/>
        </w:rPr>
        <w:t>(</w:t>
      </w:r>
      <w:proofErr w:type="spellStart"/>
      <w:r w:rsidRPr="000C1760">
        <w:rPr>
          <w:lang w:val="ru-RU"/>
        </w:rPr>
        <w:t>освітній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ступінь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спеціаліста</w:t>
      </w:r>
      <w:proofErr w:type="spellEnd"/>
      <w:r w:rsidRPr="000C1760">
        <w:rPr>
          <w:lang w:val="ru-RU"/>
        </w:rPr>
        <w:t xml:space="preserve"> та/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магістра</w:t>
      </w:r>
      <w:proofErr w:type="spellEnd"/>
      <w:r w:rsidRPr="000C1760">
        <w:rPr>
          <w:lang w:val="ru-RU"/>
        </w:rPr>
        <w:t>);</w:t>
      </w:r>
    </w:p>
    <w:p w14:paraId="025CF362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2. </w:t>
      </w:r>
      <w:proofErr w:type="spellStart"/>
      <w:r w:rsidRPr="000C1760">
        <w:rPr>
          <w:lang w:val="ru-RU"/>
        </w:rPr>
        <w:t>реєстрація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фізичною</w:t>
      </w:r>
      <w:proofErr w:type="spellEnd"/>
      <w:r w:rsidRPr="000C1760">
        <w:rPr>
          <w:lang w:val="ru-RU"/>
        </w:rPr>
        <w:t xml:space="preserve"> особою – </w:t>
      </w:r>
      <w:proofErr w:type="spellStart"/>
      <w:r w:rsidRPr="000C1760">
        <w:rPr>
          <w:lang w:val="ru-RU"/>
        </w:rPr>
        <w:t>підприємцем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юридичною</w:t>
      </w:r>
      <w:proofErr w:type="spellEnd"/>
      <w:r w:rsidRPr="000C1760">
        <w:rPr>
          <w:lang w:val="ru-RU"/>
        </w:rPr>
        <w:t xml:space="preserve"> особою з видами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 за КВЕД 69.10 «</w:t>
      </w:r>
      <w:proofErr w:type="spellStart"/>
      <w:r w:rsidRPr="000C1760">
        <w:rPr>
          <w:lang w:val="ru-RU"/>
        </w:rPr>
        <w:t>Діяльність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сфері</w:t>
      </w:r>
      <w:proofErr w:type="spellEnd"/>
      <w:r w:rsidRPr="000C1760">
        <w:rPr>
          <w:lang w:val="ru-RU"/>
        </w:rPr>
        <w:t xml:space="preserve"> права» та (за потреби) 69.20 «</w:t>
      </w:r>
      <w:proofErr w:type="spellStart"/>
      <w:r w:rsidRPr="000C1760">
        <w:rPr>
          <w:lang w:val="ru-RU"/>
        </w:rPr>
        <w:t>Діяльність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сфері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бухгалтерського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обліку</w:t>
      </w:r>
      <w:proofErr w:type="spellEnd"/>
      <w:r w:rsidRPr="000C1760">
        <w:rPr>
          <w:lang w:val="ru-RU"/>
        </w:rPr>
        <w:t xml:space="preserve"> й аудиту; </w:t>
      </w:r>
      <w:proofErr w:type="spellStart"/>
      <w:r w:rsidRPr="000C1760">
        <w:rPr>
          <w:lang w:val="ru-RU"/>
        </w:rPr>
        <w:t>консуль</w:t>
      </w:r>
      <w:r w:rsidRPr="000C1760">
        <w:rPr>
          <w:lang w:val="ru-RU"/>
        </w:rPr>
        <w:t>тування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питань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оподаткування</w:t>
      </w:r>
      <w:proofErr w:type="spellEnd"/>
      <w:r w:rsidRPr="000C1760">
        <w:rPr>
          <w:lang w:val="ru-RU"/>
        </w:rPr>
        <w:t xml:space="preserve">»; для </w:t>
      </w:r>
      <w:proofErr w:type="spellStart"/>
      <w:r w:rsidRPr="000C1760">
        <w:rPr>
          <w:lang w:val="ru-RU"/>
        </w:rPr>
        <w:t>юридичних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осіб</w:t>
      </w:r>
      <w:proofErr w:type="spellEnd"/>
      <w:r w:rsidRPr="000C1760">
        <w:rPr>
          <w:lang w:val="ru-RU"/>
        </w:rPr>
        <w:t xml:space="preserve"> — </w:t>
      </w:r>
      <w:proofErr w:type="spellStart"/>
      <w:r w:rsidRPr="000C1760">
        <w:rPr>
          <w:lang w:val="ru-RU"/>
        </w:rPr>
        <w:t>наявність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зазначених</w:t>
      </w:r>
      <w:proofErr w:type="spellEnd"/>
      <w:r w:rsidRPr="000C1760">
        <w:rPr>
          <w:lang w:val="ru-RU"/>
        </w:rPr>
        <w:t xml:space="preserve"> КВЕД у </w:t>
      </w:r>
      <w:proofErr w:type="spellStart"/>
      <w:r w:rsidRPr="000C1760">
        <w:rPr>
          <w:lang w:val="ru-RU"/>
        </w:rPr>
        <w:t>Єдиному</w:t>
      </w:r>
      <w:proofErr w:type="spellEnd"/>
      <w:r w:rsidRPr="000C1760">
        <w:rPr>
          <w:lang w:val="ru-RU"/>
        </w:rPr>
        <w:t xml:space="preserve"> державному </w:t>
      </w:r>
      <w:proofErr w:type="spellStart"/>
      <w:r w:rsidRPr="000C1760">
        <w:rPr>
          <w:lang w:val="ru-RU"/>
        </w:rPr>
        <w:t>реєстрі</w:t>
      </w:r>
      <w:proofErr w:type="spellEnd"/>
      <w:r w:rsidRPr="000C1760">
        <w:rPr>
          <w:lang w:val="ru-RU"/>
        </w:rPr>
        <w:t>;</w:t>
      </w:r>
    </w:p>
    <w:p w14:paraId="4B6A1AB3" w14:textId="744860CA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3. </w:t>
      </w:r>
      <w:proofErr w:type="spellStart"/>
      <w:r w:rsidRPr="000C1760">
        <w:rPr>
          <w:lang w:val="ru-RU"/>
        </w:rPr>
        <w:t>заг</w:t>
      </w:r>
      <w:r w:rsidRPr="000C1760">
        <w:rPr>
          <w:lang w:val="ru-RU"/>
        </w:rPr>
        <w:t>альний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досвід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професійної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сфері</w:t>
      </w:r>
      <w:proofErr w:type="spellEnd"/>
      <w:r w:rsidRPr="000C1760">
        <w:rPr>
          <w:lang w:val="ru-RU"/>
        </w:rPr>
        <w:t xml:space="preserve"> права — не </w:t>
      </w:r>
      <w:proofErr w:type="spellStart"/>
      <w:r w:rsidRPr="000C1760">
        <w:rPr>
          <w:lang w:val="ru-RU"/>
        </w:rPr>
        <w:t>менше</w:t>
      </w:r>
      <w:proofErr w:type="spellEnd"/>
      <w:r w:rsidRPr="000C1760">
        <w:rPr>
          <w:lang w:val="ru-RU"/>
        </w:rPr>
        <w:t xml:space="preserve"> 10 </w:t>
      </w:r>
      <w:proofErr w:type="spellStart"/>
      <w:r w:rsidRPr="000C1760">
        <w:rPr>
          <w:lang w:val="ru-RU"/>
        </w:rPr>
        <w:t>років</w:t>
      </w:r>
      <w:proofErr w:type="spellEnd"/>
      <w:r w:rsidRPr="000C1760">
        <w:rPr>
          <w:lang w:val="ru-RU"/>
        </w:rPr>
        <w:t>;</w:t>
      </w:r>
    </w:p>
    <w:p w14:paraId="408F2024" w14:textId="4076AC8E" w:rsidR="004E4177" w:rsidRPr="000C1760" w:rsidRDefault="000C1760">
      <w:pPr>
        <w:ind w:left="454" w:hanging="340"/>
        <w:jc w:val="both"/>
        <w:rPr>
          <w:lang w:val="ru-RU"/>
        </w:rPr>
      </w:pPr>
      <w:r>
        <w:rPr>
          <w:lang w:val="ru-RU"/>
        </w:rPr>
        <w:t>4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практичний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досвід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юридичного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супроводу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організацій</w:t>
      </w:r>
      <w:proofErr w:type="spellEnd"/>
      <w:r w:rsidRPr="000C1760">
        <w:rPr>
          <w:lang w:val="ru-RU"/>
        </w:rPr>
        <w:t xml:space="preserve">: </w:t>
      </w:r>
      <w:proofErr w:type="spellStart"/>
      <w:r w:rsidRPr="000C1760">
        <w:rPr>
          <w:lang w:val="ru-RU"/>
        </w:rPr>
        <w:t>договірна</w:t>
      </w:r>
      <w:proofErr w:type="spellEnd"/>
      <w:r w:rsidRPr="000C1760">
        <w:rPr>
          <w:lang w:val="ru-RU"/>
        </w:rPr>
        <w:t xml:space="preserve">, корпоративна, </w:t>
      </w:r>
      <w:proofErr w:type="spellStart"/>
      <w:r w:rsidRPr="000C1760">
        <w:rPr>
          <w:lang w:val="ru-RU"/>
        </w:rPr>
        <w:t>трудова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податкова</w:t>
      </w:r>
      <w:proofErr w:type="spellEnd"/>
      <w:r w:rsidRPr="000C1760">
        <w:rPr>
          <w:lang w:val="ru-RU"/>
        </w:rPr>
        <w:t xml:space="preserve"> робота, </w:t>
      </w:r>
      <w:proofErr w:type="spellStart"/>
      <w:r w:rsidRPr="000C1760">
        <w:rPr>
          <w:lang w:val="ru-RU"/>
        </w:rPr>
        <w:t>представництво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інтересів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підготовка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правових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висновків</w:t>
      </w:r>
      <w:proofErr w:type="spellEnd"/>
      <w:r w:rsidRPr="000C1760">
        <w:rPr>
          <w:lang w:val="ru-RU"/>
        </w:rPr>
        <w:t>;</w:t>
      </w:r>
    </w:p>
    <w:p w14:paraId="4DD0DA1F" w14:textId="1441DF67" w:rsidR="004E4177" w:rsidRPr="000C1760" w:rsidRDefault="000C1760">
      <w:pPr>
        <w:ind w:left="454" w:hanging="340"/>
        <w:jc w:val="both"/>
        <w:rPr>
          <w:lang w:val="ru-RU"/>
        </w:rPr>
      </w:pPr>
      <w:r>
        <w:rPr>
          <w:lang w:val="ru-RU"/>
        </w:rPr>
        <w:t>5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гото</w:t>
      </w:r>
      <w:r w:rsidRPr="000C1760">
        <w:rPr>
          <w:lang w:val="ru-RU"/>
        </w:rPr>
        <w:t>вність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участі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виїзних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нарадах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замовниками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будівництва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Одеській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Миколаївській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Дніпропетровській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Полтавській</w:t>
      </w:r>
      <w:proofErr w:type="spellEnd"/>
      <w:r w:rsidRPr="000C1760">
        <w:rPr>
          <w:lang w:val="ru-RU"/>
        </w:rPr>
        <w:t xml:space="preserve"> областях (у тому </w:t>
      </w:r>
      <w:proofErr w:type="spellStart"/>
      <w:r w:rsidRPr="000C1760">
        <w:rPr>
          <w:lang w:val="ru-RU"/>
        </w:rPr>
        <w:t>числі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виїздом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відповідних</w:t>
      </w:r>
      <w:proofErr w:type="spellEnd"/>
      <w:r w:rsidRPr="000C1760">
        <w:rPr>
          <w:lang w:val="ru-RU"/>
        </w:rPr>
        <w:t xml:space="preserve"> громад);</w:t>
      </w:r>
    </w:p>
    <w:p w14:paraId="604CB751" w14:textId="0F01CF02" w:rsidR="004E4177" w:rsidRPr="000C1760" w:rsidRDefault="000C1760">
      <w:pPr>
        <w:ind w:left="454" w:hanging="340"/>
        <w:jc w:val="both"/>
        <w:rPr>
          <w:lang w:val="ru-RU"/>
        </w:rPr>
      </w:pPr>
      <w:r>
        <w:rPr>
          <w:lang w:val="ru-RU"/>
        </w:rPr>
        <w:t>6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досвід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громадської</w:t>
      </w:r>
      <w:proofErr w:type="spellEnd"/>
      <w:r w:rsidRPr="000C1760">
        <w:rPr>
          <w:lang w:val="ru-RU"/>
        </w:rPr>
        <w:t xml:space="preserve"> та/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проєктної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, у тому </w:t>
      </w:r>
      <w:proofErr w:type="spellStart"/>
      <w:r w:rsidRPr="000C1760">
        <w:rPr>
          <w:lang w:val="ru-RU"/>
        </w:rPr>
        <w:t>числі</w:t>
      </w:r>
      <w:proofErr w:type="spellEnd"/>
      <w:r w:rsidRPr="000C1760">
        <w:rPr>
          <w:lang w:val="ru-RU"/>
        </w:rPr>
        <w:t xml:space="preserve"> правового </w:t>
      </w:r>
      <w:proofErr w:type="spellStart"/>
      <w:r w:rsidRPr="000C1760">
        <w:rPr>
          <w:lang w:val="ru-RU"/>
        </w:rPr>
        <w:t>суп</w:t>
      </w:r>
      <w:r w:rsidRPr="000C1760">
        <w:rPr>
          <w:lang w:val="ru-RU"/>
        </w:rPr>
        <w:t>роводу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проєктів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що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фінансуються</w:t>
      </w:r>
      <w:proofErr w:type="spellEnd"/>
      <w:r w:rsidRPr="000C1760">
        <w:rPr>
          <w:lang w:val="ru-RU"/>
        </w:rPr>
        <w:t xml:space="preserve"> за </w:t>
      </w:r>
      <w:proofErr w:type="spellStart"/>
      <w:r w:rsidRPr="000C1760">
        <w:rPr>
          <w:lang w:val="ru-RU"/>
        </w:rPr>
        <w:t>рахунок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грантів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донорських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коштів</w:t>
      </w:r>
      <w:proofErr w:type="spellEnd"/>
      <w:r w:rsidRPr="000C1760">
        <w:rPr>
          <w:lang w:val="ru-RU"/>
        </w:rPr>
        <w:t xml:space="preserve">), — </w:t>
      </w:r>
      <w:proofErr w:type="spellStart"/>
      <w:r w:rsidRPr="000C1760">
        <w:rPr>
          <w:lang w:val="ru-RU"/>
        </w:rPr>
        <w:t>перевага</w:t>
      </w:r>
      <w:proofErr w:type="spellEnd"/>
      <w:r w:rsidRPr="000C1760">
        <w:rPr>
          <w:lang w:val="ru-RU"/>
        </w:rPr>
        <w:t>;</w:t>
      </w:r>
    </w:p>
    <w:p w14:paraId="7A219961" w14:textId="6E312ADC" w:rsidR="004E4177" w:rsidRPr="000C1760" w:rsidRDefault="000C1760">
      <w:pPr>
        <w:ind w:left="454" w:hanging="340"/>
        <w:jc w:val="both"/>
        <w:rPr>
          <w:lang w:val="ru-RU"/>
        </w:rPr>
      </w:pPr>
      <w:r>
        <w:rPr>
          <w:lang w:val="ru-RU"/>
        </w:rPr>
        <w:t>7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досвід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адвокаційної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: </w:t>
      </w:r>
      <w:proofErr w:type="spellStart"/>
      <w:r w:rsidRPr="000C1760">
        <w:rPr>
          <w:lang w:val="ru-RU"/>
        </w:rPr>
        <w:t>підготовка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звернень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аналітичних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методичних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матеріалів</w:t>
      </w:r>
      <w:proofErr w:type="spellEnd"/>
      <w:r w:rsidRPr="000C1760">
        <w:rPr>
          <w:lang w:val="ru-RU"/>
        </w:rPr>
        <w:t xml:space="preserve">, участь у </w:t>
      </w:r>
      <w:proofErr w:type="spellStart"/>
      <w:r w:rsidRPr="000C1760">
        <w:rPr>
          <w:lang w:val="ru-RU"/>
        </w:rPr>
        <w:t>робочих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групах</w:t>
      </w:r>
      <w:proofErr w:type="spellEnd"/>
      <w:r w:rsidRPr="000C1760">
        <w:rPr>
          <w:lang w:val="ru-RU"/>
        </w:rPr>
        <w:t xml:space="preserve">, — </w:t>
      </w:r>
      <w:proofErr w:type="spellStart"/>
      <w:r w:rsidRPr="000C1760">
        <w:rPr>
          <w:lang w:val="ru-RU"/>
        </w:rPr>
        <w:t>перевага</w:t>
      </w:r>
      <w:proofErr w:type="spellEnd"/>
      <w:r w:rsidRPr="000C1760">
        <w:rPr>
          <w:lang w:val="ru-RU"/>
        </w:rPr>
        <w:t>;</w:t>
      </w:r>
    </w:p>
    <w:p w14:paraId="76062136" w14:textId="7125B257" w:rsidR="004E4177" w:rsidRPr="000C1760" w:rsidRDefault="000C1760">
      <w:pPr>
        <w:ind w:left="454" w:hanging="340"/>
        <w:jc w:val="both"/>
        <w:rPr>
          <w:lang w:val="ru-RU"/>
        </w:rPr>
      </w:pPr>
      <w:r>
        <w:rPr>
          <w:lang w:val="ru-RU"/>
        </w:rPr>
        <w:t>8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розвинені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навички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ділового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письмового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усного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спілкування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ведення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переговорів</w:t>
      </w:r>
      <w:proofErr w:type="spellEnd"/>
      <w:r w:rsidRPr="000C1760">
        <w:rPr>
          <w:lang w:val="ru-RU"/>
        </w:rPr>
        <w:t>;</w:t>
      </w:r>
    </w:p>
    <w:p w14:paraId="643501F0" w14:textId="7811EF95" w:rsidR="004E4177" w:rsidRPr="000C1760" w:rsidRDefault="000C1760">
      <w:pPr>
        <w:ind w:left="454" w:hanging="340"/>
        <w:jc w:val="both"/>
        <w:rPr>
          <w:lang w:val="ru-RU"/>
        </w:rPr>
      </w:pPr>
      <w:r>
        <w:rPr>
          <w:lang w:val="ru-RU"/>
        </w:rPr>
        <w:t>9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стресостійкість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вміння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працювати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стислі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терміни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проактивність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орієнтованість</w:t>
      </w:r>
      <w:proofErr w:type="spellEnd"/>
      <w:r w:rsidRPr="000C1760">
        <w:rPr>
          <w:lang w:val="ru-RU"/>
        </w:rPr>
        <w:t xml:space="preserve"> на результат та </w:t>
      </w:r>
      <w:proofErr w:type="spellStart"/>
      <w:r w:rsidRPr="000C1760">
        <w:rPr>
          <w:lang w:val="ru-RU"/>
        </w:rPr>
        <w:t>висока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відповідальність</w:t>
      </w:r>
      <w:proofErr w:type="spellEnd"/>
      <w:r w:rsidRPr="000C1760">
        <w:rPr>
          <w:lang w:val="ru-RU"/>
        </w:rPr>
        <w:t>;</w:t>
      </w:r>
    </w:p>
    <w:p w14:paraId="60982EA0" w14:textId="0A7E732A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>1</w:t>
      </w:r>
      <w:r>
        <w:rPr>
          <w:lang w:val="ru-RU"/>
        </w:rPr>
        <w:t>0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знання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англійської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мови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частина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документації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проєктів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може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вестися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англійсько</w:t>
      </w:r>
      <w:r w:rsidRPr="000C1760">
        <w:rPr>
          <w:lang w:val="ru-RU"/>
        </w:rPr>
        <w:t>ю</w:t>
      </w:r>
      <w:proofErr w:type="spellEnd"/>
      <w:r w:rsidRPr="000C1760">
        <w:rPr>
          <w:lang w:val="ru-RU"/>
        </w:rPr>
        <w:t>);</w:t>
      </w:r>
    </w:p>
    <w:p w14:paraId="4941932E" w14:textId="26CA7C4B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>1</w:t>
      </w:r>
      <w:r>
        <w:rPr>
          <w:lang w:val="ru-RU"/>
        </w:rPr>
        <w:t>1</w:t>
      </w:r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швидка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адаптація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змін</w:t>
      </w:r>
      <w:proofErr w:type="spellEnd"/>
      <w:r w:rsidRPr="000C1760">
        <w:rPr>
          <w:lang w:val="ru-RU"/>
        </w:rPr>
        <w:t xml:space="preserve"> </w:t>
      </w:r>
      <w:proofErr w:type="gramStart"/>
      <w:r w:rsidRPr="000C1760">
        <w:rPr>
          <w:lang w:val="ru-RU"/>
        </w:rPr>
        <w:t>у порядку</w:t>
      </w:r>
      <w:proofErr w:type="gramEnd"/>
      <w:r w:rsidRPr="000C1760">
        <w:rPr>
          <w:lang w:val="ru-RU"/>
        </w:rPr>
        <w:t xml:space="preserve"> денному; </w:t>
      </w:r>
      <w:proofErr w:type="spellStart"/>
      <w:r w:rsidRPr="000C1760">
        <w:rPr>
          <w:lang w:val="ru-RU"/>
        </w:rPr>
        <w:t>наявність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професійних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контактів</w:t>
      </w:r>
      <w:proofErr w:type="spellEnd"/>
      <w:r w:rsidRPr="000C1760">
        <w:rPr>
          <w:lang w:val="ru-RU"/>
        </w:rPr>
        <w:t xml:space="preserve"> в органах </w:t>
      </w:r>
      <w:proofErr w:type="spellStart"/>
      <w:r w:rsidRPr="000C1760">
        <w:rPr>
          <w:lang w:val="ru-RU"/>
        </w:rPr>
        <w:t>влади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громадських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організаціях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міжнародних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інституціях</w:t>
      </w:r>
      <w:proofErr w:type="spellEnd"/>
      <w:r w:rsidRPr="000C1760">
        <w:rPr>
          <w:lang w:val="ru-RU"/>
        </w:rPr>
        <w:t xml:space="preserve"> — </w:t>
      </w:r>
      <w:proofErr w:type="spellStart"/>
      <w:r w:rsidRPr="000C1760">
        <w:rPr>
          <w:lang w:val="ru-RU"/>
        </w:rPr>
        <w:t>перевага</w:t>
      </w:r>
      <w:proofErr w:type="spellEnd"/>
      <w:r w:rsidRPr="000C1760">
        <w:rPr>
          <w:lang w:val="ru-RU"/>
        </w:rPr>
        <w:t>.</w:t>
      </w:r>
    </w:p>
    <w:p w14:paraId="73B82A7E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7. </w:t>
      </w:r>
      <w:proofErr w:type="spellStart"/>
      <w:r w:rsidRPr="000C1760">
        <w:rPr>
          <w:b/>
          <w:lang w:val="ru-RU"/>
        </w:rPr>
        <w:t>Ключові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критерії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оцінки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тендерних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пропозицій</w:t>
      </w:r>
      <w:proofErr w:type="spellEnd"/>
      <w:r w:rsidRPr="000C1760">
        <w:rPr>
          <w:b/>
          <w:lang w:val="ru-RU"/>
        </w:rPr>
        <w:t>:</w:t>
      </w:r>
    </w:p>
    <w:p w14:paraId="7B431B5B" w14:textId="77777777" w:rsidR="004E4177" w:rsidRPr="000C1760" w:rsidRDefault="000C1760">
      <w:pPr>
        <w:jc w:val="both"/>
        <w:rPr>
          <w:lang w:val="ru-RU"/>
        </w:rPr>
      </w:pPr>
      <w:proofErr w:type="spellStart"/>
      <w:r w:rsidRPr="000C1760">
        <w:rPr>
          <w:lang w:val="ru-RU"/>
        </w:rPr>
        <w:t>Пропозиція</w:t>
      </w:r>
      <w:proofErr w:type="spellEnd"/>
      <w:r w:rsidRPr="000C1760">
        <w:rPr>
          <w:lang w:val="ru-RU"/>
        </w:rPr>
        <w:t xml:space="preserve"> (разом з </w:t>
      </w:r>
      <w:proofErr w:type="spellStart"/>
      <w:r w:rsidRPr="000C1760">
        <w:rPr>
          <w:lang w:val="ru-RU"/>
        </w:rPr>
        <w:t>додатками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неї</w:t>
      </w:r>
      <w:proofErr w:type="spellEnd"/>
      <w:r w:rsidRPr="000C1760">
        <w:rPr>
          <w:lang w:val="ru-RU"/>
        </w:rPr>
        <w:t xml:space="preserve">) </w:t>
      </w:r>
      <w:proofErr w:type="spellStart"/>
      <w:r w:rsidRPr="000C1760">
        <w:rPr>
          <w:lang w:val="ru-RU"/>
        </w:rPr>
        <w:t>оцін</w:t>
      </w:r>
      <w:r w:rsidRPr="000C1760">
        <w:rPr>
          <w:lang w:val="ru-RU"/>
        </w:rPr>
        <w:t>юється</w:t>
      </w:r>
      <w:proofErr w:type="spellEnd"/>
      <w:r w:rsidRPr="000C1760">
        <w:rPr>
          <w:lang w:val="ru-RU"/>
        </w:rPr>
        <w:t xml:space="preserve"> за </w:t>
      </w:r>
      <w:proofErr w:type="spellStart"/>
      <w:r w:rsidRPr="000C1760">
        <w:rPr>
          <w:lang w:val="ru-RU"/>
        </w:rPr>
        <w:t>наступними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критеріями</w:t>
      </w:r>
      <w:proofErr w:type="spellEnd"/>
      <w:r w:rsidRPr="000C1760">
        <w:rPr>
          <w:lang w:val="ru-RU"/>
        </w:rPr>
        <w:t xml:space="preserve">: </w:t>
      </w:r>
      <w:proofErr w:type="spellStart"/>
      <w:r w:rsidRPr="000C1760">
        <w:rPr>
          <w:lang w:val="ru-RU"/>
        </w:rPr>
        <w:t>відповідність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досвіду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цілям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специфікації</w:t>
      </w:r>
      <w:proofErr w:type="spellEnd"/>
      <w:r w:rsidRPr="000C1760">
        <w:rPr>
          <w:lang w:val="ru-RU"/>
        </w:rPr>
        <w:t xml:space="preserve"> – 40 </w:t>
      </w:r>
      <w:proofErr w:type="spellStart"/>
      <w:r w:rsidRPr="000C1760">
        <w:rPr>
          <w:lang w:val="ru-RU"/>
        </w:rPr>
        <w:t>балів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відповідність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знань</w:t>
      </w:r>
      <w:proofErr w:type="spellEnd"/>
      <w:r w:rsidRPr="000C1760">
        <w:rPr>
          <w:lang w:val="ru-RU"/>
        </w:rPr>
        <w:t xml:space="preserve"> і </w:t>
      </w:r>
      <w:proofErr w:type="spellStart"/>
      <w:r w:rsidRPr="000C1760">
        <w:rPr>
          <w:lang w:val="ru-RU"/>
        </w:rPr>
        <w:t>кваліфікації</w:t>
      </w:r>
      <w:proofErr w:type="spellEnd"/>
      <w:r w:rsidRPr="000C1760">
        <w:rPr>
          <w:lang w:val="ru-RU"/>
        </w:rPr>
        <w:t xml:space="preserve"> – 30 </w:t>
      </w:r>
      <w:proofErr w:type="spellStart"/>
      <w:r w:rsidRPr="000C1760">
        <w:rPr>
          <w:lang w:val="ru-RU"/>
        </w:rPr>
        <w:t>балів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ціна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 xml:space="preserve"> – 30 </w:t>
      </w:r>
      <w:proofErr w:type="spellStart"/>
      <w:r w:rsidRPr="000C1760">
        <w:rPr>
          <w:lang w:val="ru-RU"/>
        </w:rPr>
        <w:t>балів</w:t>
      </w:r>
      <w:proofErr w:type="spellEnd"/>
      <w:r w:rsidRPr="000C1760">
        <w:rPr>
          <w:lang w:val="ru-RU"/>
        </w:rPr>
        <w:t>.</w:t>
      </w:r>
    </w:p>
    <w:p w14:paraId="587D6E5D" w14:textId="77777777" w:rsidR="004E4177" w:rsidRPr="000C1760" w:rsidRDefault="000C1760">
      <w:pPr>
        <w:jc w:val="both"/>
        <w:rPr>
          <w:lang w:val="ru-RU"/>
        </w:rPr>
      </w:pPr>
      <w:proofErr w:type="spellStart"/>
      <w:r w:rsidRPr="000C1760">
        <w:rPr>
          <w:lang w:val="ru-RU"/>
        </w:rPr>
        <w:t>Замовник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залишає</w:t>
      </w:r>
      <w:proofErr w:type="spellEnd"/>
      <w:r w:rsidRPr="000C1760">
        <w:rPr>
          <w:lang w:val="ru-RU"/>
        </w:rPr>
        <w:t xml:space="preserve"> за собою право </w:t>
      </w:r>
      <w:proofErr w:type="spellStart"/>
      <w:r w:rsidRPr="000C1760">
        <w:rPr>
          <w:lang w:val="ru-RU"/>
        </w:rPr>
        <w:t>запросити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учасників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які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подолали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технічний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поріг</w:t>
      </w:r>
      <w:proofErr w:type="spellEnd"/>
      <w:r w:rsidRPr="000C1760">
        <w:rPr>
          <w:lang w:val="ru-RU"/>
        </w:rPr>
        <w:t xml:space="preserve">, на </w:t>
      </w:r>
      <w:proofErr w:type="spellStart"/>
      <w:r w:rsidRPr="000C1760">
        <w:rPr>
          <w:lang w:val="ru-RU"/>
        </w:rPr>
        <w:t>співбесіду</w:t>
      </w:r>
      <w:proofErr w:type="spellEnd"/>
      <w:r w:rsidRPr="000C1760">
        <w:rPr>
          <w:lang w:val="ru-RU"/>
        </w:rPr>
        <w:t xml:space="preserve"> з </w:t>
      </w:r>
      <w:r w:rsidRPr="000C1760">
        <w:rPr>
          <w:lang w:val="ru-RU"/>
        </w:rPr>
        <w:t xml:space="preserve">тендерною </w:t>
      </w:r>
      <w:proofErr w:type="spellStart"/>
      <w:r w:rsidRPr="000C1760">
        <w:rPr>
          <w:lang w:val="ru-RU"/>
        </w:rPr>
        <w:t>комісією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результати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співбесіди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враховуються</w:t>
      </w:r>
      <w:proofErr w:type="spellEnd"/>
      <w:r w:rsidRPr="000C1760">
        <w:rPr>
          <w:lang w:val="ru-RU"/>
        </w:rPr>
        <w:t xml:space="preserve"> в межах </w:t>
      </w:r>
      <w:proofErr w:type="spellStart"/>
      <w:r w:rsidRPr="000C1760">
        <w:rPr>
          <w:lang w:val="ru-RU"/>
        </w:rPr>
        <w:t>технічної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оцінки</w:t>
      </w:r>
      <w:proofErr w:type="spellEnd"/>
      <w:r w:rsidRPr="000C1760">
        <w:rPr>
          <w:lang w:val="ru-RU"/>
        </w:rPr>
        <w:t>.</w:t>
      </w:r>
    </w:p>
    <w:p w14:paraId="5EFFCCCF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8. </w:t>
      </w:r>
      <w:proofErr w:type="spellStart"/>
      <w:r w:rsidRPr="000C1760">
        <w:rPr>
          <w:b/>
          <w:lang w:val="ru-RU"/>
        </w:rPr>
        <w:t>Зміст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тендерних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пропозицій</w:t>
      </w:r>
      <w:proofErr w:type="spellEnd"/>
      <w:r w:rsidRPr="000C1760">
        <w:rPr>
          <w:b/>
          <w:lang w:val="ru-RU"/>
        </w:rPr>
        <w:t>:</w:t>
      </w:r>
    </w:p>
    <w:p w14:paraId="1661180A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1. </w:t>
      </w:r>
      <w:proofErr w:type="spellStart"/>
      <w:r w:rsidRPr="000C1760">
        <w:rPr>
          <w:lang w:val="ru-RU"/>
        </w:rPr>
        <w:t>цінову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пропозицію</w:t>
      </w:r>
      <w:proofErr w:type="spellEnd"/>
      <w:r w:rsidRPr="000C1760">
        <w:rPr>
          <w:lang w:val="ru-RU"/>
        </w:rPr>
        <w:t xml:space="preserve"> за формою </w:t>
      </w:r>
      <w:proofErr w:type="spellStart"/>
      <w:r w:rsidRPr="000C1760">
        <w:rPr>
          <w:lang w:val="ru-RU"/>
        </w:rPr>
        <w:t>Додатка</w:t>
      </w:r>
      <w:proofErr w:type="spellEnd"/>
      <w:r w:rsidRPr="000C1760">
        <w:rPr>
          <w:lang w:val="ru-RU"/>
        </w:rPr>
        <w:t xml:space="preserve"> В (</w:t>
      </w:r>
      <w:proofErr w:type="spellStart"/>
      <w:r w:rsidRPr="000C1760">
        <w:rPr>
          <w:lang w:val="ru-RU"/>
        </w:rPr>
        <w:t>ціна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гривнях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включаючи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всі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податки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збори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витрати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учасника</w:t>
      </w:r>
      <w:proofErr w:type="spellEnd"/>
      <w:r w:rsidRPr="000C1760">
        <w:rPr>
          <w:lang w:val="ru-RU"/>
        </w:rPr>
        <w:t>);</w:t>
      </w:r>
    </w:p>
    <w:p w14:paraId="25E3EE42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>2. резюме (</w:t>
      </w:r>
      <w:r>
        <w:t>CV</w:t>
      </w:r>
      <w:r w:rsidRPr="000C1760">
        <w:rPr>
          <w:lang w:val="ru-RU"/>
        </w:rPr>
        <w:t xml:space="preserve">) з </w:t>
      </w:r>
      <w:proofErr w:type="spellStart"/>
      <w:r w:rsidRPr="000C1760">
        <w:rPr>
          <w:lang w:val="ru-RU"/>
        </w:rPr>
        <w:t>описом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досвіду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</w:t>
      </w:r>
      <w:r w:rsidRPr="000C1760">
        <w:rPr>
          <w:lang w:val="ru-RU"/>
        </w:rPr>
        <w:t>повідно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кваліфікаційних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вимог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розділу</w:t>
      </w:r>
      <w:proofErr w:type="spellEnd"/>
      <w:r w:rsidRPr="000C1760">
        <w:rPr>
          <w:lang w:val="ru-RU"/>
        </w:rPr>
        <w:t xml:space="preserve"> 6 </w:t>
      </w:r>
      <w:proofErr w:type="spellStart"/>
      <w:r w:rsidRPr="000C1760">
        <w:rPr>
          <w:lang w:val="ru-RU"/>
        </w:rPr>
        <w:t>цієї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Специфікації</w:t>
      </w:r>
      <w:proofErr w:type="spellEnd"/>
      <w:r w:rsidRPr="000C1760">
        <w:rPr>
          <w:lang w:val="ru-RU"/>
        </w:rPr>
        <w:t>;</w:t>
      </w:r>
    </w:p>
    <w:p w14:paraId="34381D6A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3. </w:t>
      </w:r>
      <w:proofErr w:type="spellStart"/>
      <w:r w:rsidRPr="000C1760">
        <w:rPr>
          <w:lang w:val="ru-RU"/>
        </w:rPr>
        <w:t>копію</w:t>
      </w:r>
      <w:proofErr w:type="spellEnd"/>
      <w:r w:rsidRPr="000C1760">
        <w:rPr>
          <w:lang w:val="ru-RU"/>
        </w:rPr>
        <w:t xml:space="preserve"> документа про </w:t>
      </w:r>
      <w:proofErr w:type="spellStart"/>
      <w:r w:rsidRPr="000C1760">
        <w:rPr>
          <w:lang w:val="ru-RU"/>
        </w:rPr>
        <w:t>освіту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галузі</w:t>
      </w:r>
      <w:proofErr w:type="spellEnd"/>
      <w:r w:rsidRPr="000C1760">
        <w:rPr>
          <w:lang w:val="ru-RU"/>
        </w:rPr>
        <w:t xml:space="preserve"> права;</w:t>
      </w:r>
    </w:p>
    <w:p w14:paraId="45E7DBAA" w14:textId="43D5C7B2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4. </w:t>
      </w:r>
      <w:proofErr w:type="spellStart"/>
      <w:r w:rsidRPr="000C1760">
        <w:rPr>
          <w:lang w:val="ru-RU"/>
        </w:rPr>
        <w:t>копії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реєстраційних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документів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залежн</w:t>
      </w:r>
      <w:r w:rsidRPr="000C1760">
        <w:rPr>
          <w:lang w:val="ru-RU"/>
        </w:rPr>
        <w:t>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форми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участі</w:t>
      </w:r>
      <w:proofErr w:type="spellEnd"/>
      <w:r w:rsidRPr="000C1760">
        <w:rPr>
          <w:lang w:val="ru-RU"/>
        </w:rPr>
        <w:t xml:space="preserve"> — </w:t>
      </w:r>
      <w:proofErr w:type="spellStart"/>
      <w:r w:rsidRPr="000C1760">
        <w:rPr>
          <w:lang w:val="ru-RU"/>
        </w:rPr>
        <w:t>згідно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розділом</w:t>
      </w:r>
      <w:proofErr w:type="spellEnd"/>
      <w:r w:rsidRPr="000C1760">
        <w:rPr>
          <w:lang w:val="ru-RU"/>
        </w:rPr>
        <w:t xml:space="preserve"> 9 </w:t>
      </w:r>
      <w:proofErr w:type="spellStart"/>
      <w:r w:rsidRPr="000C1760">
        <w:rPr>
          <w:lang w:val="ru-RU"/>
        </w:rPr>
        <w:t>цієї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Специфікації</w:t>
      </w:r>
      <w:proofErr w:type="spellEnd"/>
      <w:r w:rsidRPr="000C1760">
        <w:rPr>
          <w:lang w:val="ru-RU"/>
        </w:rPr>
        <w:t>;</w:t>
      </w:r>
    </w:p>
    <w:p w14:paraId="6AE2DA0D" w14:textId="701506E8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6. </w:t>
      </w:r>
      <w:proofErr w:type="spellStart"/>
      <w:r w:rsidRPr="000C1760">
        <w:rPr>
          <w:lang w:val="ru-RU"/>
        </w:rPr>
        <w:t>копії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документів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що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підтверджують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досвід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надання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послуг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які</w:t>
      </w:r>
      <w:proofErr w:type="spellEnd"/>
      <w:r w:rsidRPr="000C1760">
        <w:rPr>
          <w:lang w:val="ru-RU"/>
        </w:rPr>
        <w:t xml:space="preserve"> є предметом </w:t>
      </w:r>
      <w:proofErr w:type="spellStart"/>
      <w:r w:rsidRPr="000C1760">
        <w:rPr>
          <w:lang w:val="ru-RU"/>
        </w:rPr>
        <w:t>закупівлі</w:t>
      </w:r>
      <w:proofErr w:type="spellEnd"/>
      <w:r w:rsidRPr="000C1760">
        <w:rPr>
          <w:lang w:val="ru-RU"/>
        </w:rPr>
        <w:t xml:space="preserve"> (договори, </w:t>
      </w:r>
      <w:proofErr w:type="spellStart"/>
      <w:r w:rsidRPr="000C1760">
        <w:rPr>
          <w:lang w:val="ru-RU"/>
        </w:rPr>
        <w:t>витяги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рекомендаційні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листи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тощо</w:t>
      </w:r>
      <w:proofErr w:type="spellEnd"/>
      <w:r w:rsidRPr="000C1760">
        <w:rPr>
          <w:lang w:val="ru-RU"/>
        </w:rPr>
        <w:t>)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останні</w:t>
      </w:r>
      <w:proofErr w:type="spellEnd"/>
      <w:r>
        <w:rPr>
          <w:lang w:val="ru-RU"/>
        </w:rPr>
        <w:t xml:space="preserve"> 2 роки;</w:t>
      </w:r>
    </w:p>
    <w:p w14:paraId="1BD42800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7. </w:t>
      </w:r>
      <w:proofErr w:type="spellStart"/>
      <w:r w:rsidRPr="000C1760">
        <w:rPr>
          <w:lang w:val="ru-RU"/>
        </w:rPr>
        <w:t>довідку-підтвердження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відсутності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учасника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Єдиному</w:t>
      </w:r>
      <w:proofErr w:type="spellEnd"/>
      <w:r w:rsidRPr="000C1760">
        <w:rPr>
          <w:lang w:val="ru-RU"/>
        </w:rPr>
        <w:t xml:space="preserve"> держав</w:t>
      </w:r>
      <w:r w:rsidRPr="000C1760">
        <w:rPr>
          <w:lang w:val="ru-RU"/>
        </w:rPr>
        <w:t xml:space="preserve">ному </w:t>
      </w:r>
      <w:proofErr w:type="spellStart"/>
      <w:r w:rsidRPr="000C1760">
        <w:rPr>
          <w:lang w:val="ru-RU"/>
        </w:rPr>
        <w:t>реєстрі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осіб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які</w:t>
      </w:r>
      <w:proofErr w:type="spellEnd"/>
      <w:r w:rsidRPr="000C1760">
        <w:rPr>
          <w:lang w:val="ru-RU"/>
        </w:rPr>
        <w:t xml:space="preserve"> вчинили </w:t>
      </w:r>
      <w:proofErr w:type="spellStart"/>
      <w:r w:rsidRPr="000C1760">
        <w:rPr>
          <w:lang w:val="ru-RU"/>
        </w:rPr>
        <w:t>корупційні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пов’язані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корупцією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правопорушення</w:t>
      </w:r>
      <w:proofErr w:type="spellEnd"/>
      <w:r w:rsidRPr="000C1760">
        <w:rPr>
          <w:lang w:val="ru-RU"/>
        </w:rPr>
        <w:t xml:space="preserve"> (для </w:t>
      </w:r>
      <w:proofErr w:type="spellStart"/>
      <w:r w:rsidRPr="000C1760">
        <w:rPr>
          <w:lang w:val="ru-RU"/>
        </w:rPr>
        <w:t>юридичних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осіб</w:t>
      </w:r>
      <w:proofErr w:type="spellEnd"/>
      <w:r w:rsidRPr="000C1760">
        <w:rPr>
          <w:lang w:val="ru-RU"/>
        </w:rPr>
        <w:t xml:space="preserve"> — </w:t>
      </w:r>
      <w:proofErr w:type="spellStart"/>
      <w:r w:rsidRPr="000C1760">
        <w:rPr>
          <w:lang w:val="ru-RU"/>
        </w:rPr>
        <w:t>щодо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керівника</w:t>
      </w:r>
      <w:proofErr w:type="spellEnd"/>
      <w:r w:rsidRPr="000C1760">
        <w:rPr>
          <w:lang w:val="ru-RU"/>
        </w:rPr>
        <w:t>);</w:t>
      </w:r>
    </w:p>
    <w:p w14:paraId="350F4478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8. </w:t>
      </w:r>
      <w:proofErr w:type="spellStart"/>
      <w:r w:rsidRPr="000C1760">
        <w:rPr>
          <w:lang w:val="ru-RU"/>
        </w:rPr>
        <w:t>довідку</w:t>
      </w:r>
      <w:proofErr w:type="spellEnd"/>
      <w:r w:rsidRPr="000C1760">
        <w:rPr>
          <w:lang w:val="ru-RU"/>
        </w:rPr>
        <w:t xml:space="preserve"> про </w:t>
      </w:r>
      <w:proofErr w:type="spellStart"/>
      <w:r w:rsidRPr="000C1760">
        <w:rPr>
          <w:lang w:val="ru-RU"/>
        </w:rPr>
        <w:t>відсутність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заборгованості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платежів</w:t>
      </w:r>
      <w:proofErr w:type="spellEnd"/>
      <w:r w:rsidRPr="000C1760">
        <w:rPr>
          <w:lang w:val="ru-RU"/>
        </w:rPr>
        <w:t xml:space="preserve">, контроль за </w:t>
      </w:r>
      <w:proofErr w:type="spellStart"/>
      <w:r w:rsidRPr="000C1760">
        <w:rPr>
          <w:lang w:val="ru-RU"/>
        </w:rPr>
        <w:t>справлянням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яких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покладено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контролюючі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органи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чинну</w:t>
      </w:r>
      <w:proofErr w:type="spellEnd"/>
      <w:r w:rsidRPr="000C1760">
        <w:rPr>
          <w:lang w:val="ru-RU"/>
        </w:rPr>
        <w:t xml:space="preserve"> на дату </w:t>
      </w:r>
      <w:proofErr w:type="spellStart"/>
      <w:r w:rsidRPr="000C1760">
        <w:rPr>
          <w:lang w:val="ru-RU"/>
        </w:rPr>
        <w:t>пода</w:t>
      </w:r>
      <w:r w:rsidRPr="000C1760">
        <w:rPr>
          <w:lang w:val="ru-RU"/>
        </w:rPr>
        <w:t>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пропозиції</w:t>
      </w:r>
      <w:proofErr w:type="spellEnd"/>
      <w:r w:rsidRPr="000C1760">
        <w:rPr>
          <w:lang w:val="ru-RU"/>
        </w:rPr>
        <w:t>;</w:t>
      </w:r>
    </w:p>
    <w:p w14:paraId="25C2797A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9. </w:t>
      </w:r>
      <w:proofErr w:type="spellStart"/>
      <w:r w:rsidRPr="000C1760">
        <w:rPr>
          <w:lang w:val="ru-RU"/>
        </w:rPr>
        <w:t>заповнену</w:t>
      </w:r>
      <w:proofErr w:type="spellEnd"/>
      <w:r w:rsidRPr="000C1760">
        <w:rPr>
          <w:lang w:val="ru-RU"/>
        </w:rPr>
        <w:t xml:space="preserve"> форму «</w:t>
      </w:r>
      <w:proofErr w:type="spellStart"/>
      <w:r w:rsidRPr="000C1760">
        <w:rPr>
          <w:lang w:val="ru-RU"/>
        </w:rPr>
        <w:t>Загальна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інформація</w:t>
      </w:r>
      <w:proofErr w:type="spellEnd"/>
      <w:r w:rsidRPr="000C1760">
        <w:rPr>
          <w:lang w:val="ru-RU"/>
        </w:rPr>
        <w:t xml:space="preserve">» — </w:t>
      </w:r>
      <w:proofErr w:type="spellStart"/>
      <w:r w:rsidRPr="000C1760">
        <w:rPr>
          <w:lang w:val="ru-RU"/>
        </w:rPr>
        <w:t>Додаток</w:t>
      </w:r>
      <w:proofErr w:type="spellEnd"/>
      <w:r w:rsidRPr="000C1760">
        <w:rPr>
          <w:lang w:val="ru-RU"/>
        </w:rPr>
        <w:t xml:space="preserve"> А1;</w:t>
      </w:r>
    </w:p>
    <w:p w14:paraId="30BAF48B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t xml:space="preserve">10. </w:t>
      </w:r>
      <w:proofErr w:type="spellStart"/>
      <w:r w:rsidRPr="000C1760">
        <w:rPr>
          <w:lang w:val="ru-RU"/>
        </w:rPr>
        <w:t>декларацію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відповідності</w:t>
      </w:r>
      <w:proofErr w:type="spellEnd"/>
      <w:r w:rsidRPr="000C1760">
        <w:rPr>
          <w:lang w:val="ru-RU"/>
        </w:rPr>
        <w:t xml:space="preserve"> за формою </w:t>
      </w:r>
      <w:proofErr w:type="spellStart"/>
      <w:r w:rsidRPr="000C1760">
        <w:rPr>
          <w:lang w:val="ru-RU"/>
        </w:rPr>
        <w:t>Додатка</w:t>
      </w:r>
      <w:proofErr w:type="spellEnd"/>
      <w:r w:rsidRPr="000C1760">
        <w:rPr>
          <w:lang w:val="ru-RU"/>
        </w:rPr>
        <w:t xml:space="preserve"> А2;</w:t>
      </w:r>
    </w:p>
    <w:p w14:paraId="0F444D51" w14:textId="77777777" w:rsidR="004E4177" w:rsidRPr="000C1760" w:rsidRDefault="000C1760">
      <w:pPr>
        <w:ind w:left="454" w:hanging="340"/>
        <w:jc w:val="both"/>
        <w:rPr>
          <w:lang w:val="ru-RU"/>
        </w:rPr>
      </w:pPr>
      <w:r w:rsidRPr="000C1760">
        <w:rPr>
          <w:lang w:val="ru-RU"/>
        </w:rPr>
        <w:lastRenderedPageBreak/>
        <w:t>11. лист-</w:t>
      </w:r>
      <w:proofErr w:type="spellStart"/>
      <w:r w:rsidRPr="000C1760">
        <w:rPr>
          <w:lang w:val="ru-RU"/>
        </w:rPr>
        <w:t>згоду</w:t>
      </w:r>
      <w:proofErr w:type="spellEnd"/>
      <w:r w:rsidRPr="000C1760">
        <w:rPr>
          <w:lang w:val="ru-RU"/>
        </w:rPr>
        <w:t xml:space="preserve"> за формою </w:t>
      </w:r>
      <w:proofErr w:type="spellStart"/>
      <w:r w:rsidRPr="000C1760">
        <w:rPr>
          <w:lang w:val="ru-RU"/>
        </w:rPr>
        <w:t>Додатка</w:t>
      </w:r>
      <w:proofErr w:type="spellEnd"/>
      <w:r w:rsidRPr="000C1760">
        <w:rPr>
          <w:lang w:val="ru-RU"/>
        </w:rPr>
        <w:t xml:space="preserve"> А3.</w:t>
      </w:r>
    </w:p>
    <w:p w14:paraId="4A56E794" w14:textId="77777777" w:rsidR="004E4177" w:rsidRPr="000C1760" w:rsidRDefault="000C1760">
      <w:pPr>
        <w:spacing w:before="120"/>
        <w:rPr>
          <w:lang w:val="ru-RU"/>
        </w:rPr>
      </w:pPr>
      <w:r w:rsidRPr="000C1760">
        <w:rPr>
          <w:b/>
          <w:lang w:val="ru-RU"/>
        </w:rPr>
        <w:t xml:space="preserve">9. </w:t>
      </w:r>
      <w:proofErr w:type="spellStart"/>
      <w:r w:rsidRPr="000C1760">
        <w:rPr>
          <w:b/>
          <w:lang w:val="ru-RU"/>
        </w:rPr>
        <w:t>Умови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участі</w:t>
      </w:r>
      <w:proofErr w:type="spellEnd"/>
      <w:r w:rsidRPr="000C1760">
        <w:rPr>
          <w:b/>
          <w:lang w:val="ru-RU"/>
        </w:rPr>
        <w:t xml:space="preserve"> в </w:t>
      </w:r>
      <w:proofErr w:type="spellStart"/>
      <w:r w:rsidRPr="000C1760">
        <w:rPr>
          <w:b/>
          <w:lang w:val="ru-RU"/>
        </w:rPr>
        <w:t>тендері</w:t>
      </w:r>
      <w:proofErr w:type="spellEnd"/>
      <w:r w:rsidRPr="000C1760">
        <w:rPr>
          <w:b/>
          <w:lang w:val="ru-RU"/>
        </w:rPr>
        <w:t xml:space="preserve"> та </w:t>
      </w:r>
      <w:proofErr w:type="spellStart"/>
      <w:r w:rsidRPr="000C1760">
        <w:rPr>
          <w:b/>
          <w:lang w:val="ru-RU"/>
        </w:rPr>
        <w:t>реєстраційні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документи</w:t>
      </w:r>
      <w:proofErr w:type="spellEnd"/>
      <w:r w:rsidRPr="000C1760">
        <w:rPr>
          <w:b/>
          <w:lang w:val="ru-RU"/>
        </w:rPr>
        <w:t xml:space="preserve"> </w:t>
      </w:r>
      <w:proofErr w:type="spellStart"/>
      <w:r w:rsidRPr="000C1760">
        <w:rPr>
          <w:b/>
          <w:lang w:val="ru-RU"/>
        </w:rPr>
        <w:t>учасників</w:t>
      </w:r>
      <w:proofErr w:type="spellEnd"/>
      <w:r w:rsidRPr="000C1760">
        <w:rPr>
          <w:b/>
          <w:lang w:val="ru-RU"/>
        </w:rPr>
        <w:t>:</w:t>
      </w:r>
    </w:p>
    <w:p w14:paraId="02FEF9BA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9.1. </w:t>
      </w:r>
      <w:proofErr w:type="spellStart"/>
      <w:r w:rsidRPr="000C1760">
        <w:rPr>
          <w:lang w:val="ru-RU"/>
        </w:rPr>
        <w:t>Закупівля</w:t>
      </w:r>
      <w:proofErr w:type="spellEnd"/>
      <w:r w:rsidRPr="000C1760">
        <w:rPr>
          <w:lang w:val="ru-RU"/>
        </w:rPr>
        <w:t xml:space="preserve"> </w:t>
      </w:r>
      <w:r w:rsidRPr="000C1760">
        <w:rPr>
          <w:lang w:val="ru-RU"/>
        </w:rPr>
        <w:t xml:space="preserve">проводиться у </w:t>
      </w:r>
      <w:proofErr w:type="spellStart"/>
      <w:r w:rsidRPr="000C1760">
        <w:rPr>
          <w:lang w:val="ru-RU"/>
        </w:rPr>
        <w:t>відкритому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форматі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застосуванням</w:t>
      </w:r>
      <w:proofErr w:type="spellEnd"/>
      <w:r w:rsidRPr="000C1760">
        <w:rPr>
          <w:lang w:val="ru-RU"/>
        </w:rPr>
        <w:t xml:space="preserve"> сайту </w:t>
      </w:r>
      <w:proofErr w:type="spellStart"/>
      <w:r w:rsidRPr="000C1760">
        <w:rPr>
          <w:lang w:val="ru-RU"/>
        </w:rPr>
        <w:t>Замовника</w:t>
      </w:r>
      <w:proofErr w:type="spellEnd"/>
      <w:r w:rsidRPr="000C1760">
        <w:rPr>
          <w:lang w:val="ru-RU"/>
        </w:rPr>
        <w:t xml:space="preserve">: </w:t>
      </w:r>
      <w:r>
        <w:t>https</w:t>
      </w:r>
      <w:r w:rsidRPr="000C1760">
        <w:rPr>
          <w:lang w:val="ru-RU"/>
        </w:rPr>
        <w:t>://</w:t>
      </w:r>
      <w:r>
        <w:t>brave</w:t>
      </w:r>
      <w:r w:rsidRPr="000C1760">
        <w:rPr>
          <w:lang w:val="ru-RU"/>
        </w:rPr>
        <w:t>.</w:t>
      </w:r>
      <w:r>
        <w:t>org</w:t>
      </w:r>
      <w:r w:rsidRPr="000C1760">
        <w:rPr>
          <w:lang w:val="ru-RU"/>
        </w:rPr>
        <w:t>.</w:t>
      </w:r>
      <w:proofErr w:type="spellStart"/>
      <w:r>
        <w:t>ua</w:t>
      </w:r>
      <w:proofErr w:type="spellEnd"/>
      <w:r w:rsidRPr="000C1760">
        <w:rPr>
          <w:lang w:val="ru-RU"/>
        </w:rPr>
        <w:t>/</w:t>
      </w:r>
      <w:proofErr w:type="spellStart"/>
      <w:r>
        <w:t>zakupivli</w:t>
      </w:r>
      <w:proofErr w:type="spellEnd"/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Учасник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який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має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намір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взяти</w:t>
      </w:r>
      <w:proofErr w:type="spellEnd"/>
      <w:r w:rsidRPr="000C1760">
        <w:rPr>
          <w:lang w:val="ru-RU"/>
        </w:rPr>
        <w:t xml:space="preserve"> участь у </w:t>
      </w:r>
      <w:proofErr w:type="spellStart"/>
      <w:r w:rsidRPr="000C1760">
        <w:rPr>
          <w:lang w:val="ru-RU"/>
        </w:rPr>
        <w:t>тендері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надсилає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підтвердження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електронну</w:t>
      </w:r>
      <w:proofErr w:type="spellEnd"/>
      <w:r w:rsidRPr="000C1760">
        <w:rPr>
          <w:lang w:val="ru-RU"/>
        </w:rPr>
        <w:t xml:space="preserve"> адресу </w:t>
      </w:r>
      <w:r>
        <w:t>tender</w:t>
      </w:r>
      <w:r w:rsidRPr="000C1760">
        <w:rPr>
          <w:lang w:val="ru-RU"/>
        </w:rPr>
        <w:t>@</w:t>
      </w:r>
      <w:r>
        <w:t>brave</w:t>
      </w:r>
      <w:r w:rsidRPr="000C1760">
        <w:rPr>
          <w:lang w:val="ru-RU"/>
        </w:rPr>
        <w:t>.</w:t>
      </w:r>
      <w:r>
        <w:t>org</w:t>
      </w:r>
      <w:r w:rsidRPr="000C1760">
        <w:rPr>
          <w:lang w:val="ru-RU"/>
        </w:rPr>
        <w:t>.</w:t>
      </w:r>
      <w:proofErr w:type="spellStart"/>
      <w:r>
        <w:t>ua</w:t>
      </w:r>
      <w:proofErr w:type="spellEnd"/>
      <w:r w:rsidRPr="000C1760">
        <w:rPr>
          <w:lang w:val="ru-RU"/>
        </w:rPr>
        <w:t xml:space="preserve"> для </w:t>
      </w:r>
      <w:proofErr w:type="spellStart"/>
      <w:r w:rsidRPr="000C1760">
        <w:rPr>
          <w:lang w:val="ru-RU"/>
        </w:rPr>
        <w:t>включення</w:t>
      </w:r>
      <w:proofErr w:type="spellEnd"/>
      <w:r w:rsidRPr="000C1760">
        <w:rPr>
          <w:lang w:val="ru-RU"/>
        </w:rPr>
        <w:t xml:space="preserve"> до </w:t>
      </w:r>
      <w:proofErr w:type="spellStart"/>
      <w:r w:rsidRPr="000C1760">
        <w:rPr>
          <w:lang w:val="ru-RU"/>
        </w:rPr>
        <w:t>загальної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розсилки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відповіде</w:t>
      </w:r>
      <w:r w:rsidRPr="000C1760">
        <w:rPr>
          <w:lang w:val="ru-RU"/>
        </w:rPr>
        <w:t>й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запитання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стосовно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цього</w:t>
      </w:r>
      <w:proofErr w:type="spellEnd"/>
      <w:r w:rsidRPr="000C1760">
        <w:rPr>
          <w:lang w:val="ru-RU"/>
        </w:rPr>
        <w:t xml:space="preserve"> тендеру.</w:t>
      </w:r>
    </w:p>
    <w:p w14:paraId="0ABF09B3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9.2. </w:t>
      </w:r>
      <w:proofErr w:type="spellStart"/>
      <w:r w:rsidRPr="000C1760">
        <w:rPr>
          <w:lang w:val="ru-RU"/>
        </w:rPr>
        <w:t>Учасники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відповідають</w:t>
      </w:r>
      <w:proofErr w:type="spellEnd"/>
      <w:r w:rsidRPr="000C1760">
        <w:rPr>
          <w:lang w:val="ru-RU"/>
        </w:rPr>
        <w:t xml:space="preserve"> за </w:t>
      </w:r>
      <w:proofErr w:type="spellStart"/>
      <w:r w:rsidRPr="000C1760">
        <w:rPr>
          <w:lang w:val="ru-RU"/>
        </w:rPr>
        <w:t>зміст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своїх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тендерних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пропозицій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повинні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дотримуватися</w:t>
      </w:r>
      <w:proofErr w:type="spellEnd"/>
      <w:r w:rsidRPr="000C1760">
        <w:rPr>
          <w:lang w:val="ru-RU"/>
        </w:rPr>
        <w:t xml:space="preserve"> норм чинного </w:t>
      </w:r>
      <w:proofErr w:type="spellStart"/>
      <w:r w:rsidRPr="000C1760">
        <w:rPr>
          <w:lang w:val="ru-RU"/>
        </w:rPr>
        <w:t>законодавства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України</w:t>
      </w:r>
      <w:proofErr w:type="spellEnd"/>
      <w:r w:rsidRPr="000C1760">
        <w:rPr>
          <w:lang w:val="ru-RU"/>
        </w:rPr>
        <w:t xml:space="preserve"> і </w:t>
      </w:r>
      <w:proofErr w:type="spellStart"/>
      <w:r w:rsidRPr="000C1760">
        <w:rPr>
          <w:lang w:val="ru-RU"/>
        </w:rPr>
        <w:t>вимог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цієї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тендерної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документації</w:t>
      </w:r>
      <w:proofErr w:type="spellEnd"/>
      <w:r w:rsidRPr="000C1760">
        <w:rPr>
          <w:lang w:val="ru-RU"/>
        </w:rPr>
        <w:t>.</w:t>
      </w:r>
    </w:p>
    <w:p w14:paraId="5DE3C330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9.3. Факт </w:t>
      </w:r>
      <w:proofErr w:type="spellStart"/>
      <w:r w:rsidRPr="000C1760">
        <w:rPr>
          <w:lang w:val="ru-RU"/>
        </w:rPr>
        <w:t>подання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тендерної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учасником</w:t>
      </w:r>
      <w:proofErr w:type="spellEnd"/>
      <w:r w:rsidRPr="000C1760">
        <w:rPr>
          <w:lang w:val="ru-RU"/>
        </w:rPr>
        <w:t xml:space="preserve"> – </w:t>
      </w:r>
      <w:proofErr w:type="spellStart"/>
      <w:r w:rsidRPr="000C1760">
        <w:rPr>
          <w:lang w:val="ru-RU"/>
        </w:rPr>
        <w:t>фізичн</w:t>
      </w:r>
      <w:r w:rsidRPr="000C1760">
        <w:rPr>
          <w:lang w:val="ru-RU"/>
        </w:rPr>
        <w:t>ою</w:t>
      </w:r>
      <w:proofErr w:type="spellEnd"/>
      <w:r w:rsidRPr="000C1760">
        <w:rPr>
          <w:lang w:val="ru-RU"/>
        </w:rPr>
        <w:t xml:space="preserve"> особою </w:t>
      </w:r>
      <w:proofErr w:type="spellStart"/>
      <w:r w:rsidRPr="000C1760">
        <w:rPr>
          <w:lang w:val="ru-RU"/>
        </w:rPr>
        <w:t>чи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фізичною</w:t>
      </w:r>
      <w:proofErr w:type="spellEnd"/>
      <w:r w:rsidRPr="000C1760">
        <w:rPr>
          <w:lang w:val="ru-RU"/>
        </w:rPr>
        <w:t xml:space="preserve"> особою – </w:t>
      </w:r>
      <w:proofErr w:type="spellStart"/>
      <w:r w:rsidRPr="000C1760">
        <w:rPr>
          <w:lang w:val="ru-RU"/>
        </w:rPr>
        <w:t>підприємцем</w:t>
      </w:r>
      <w:proofErr w:type="spellEnd"/>
      <w:r w:rsidRPr="000C1760">
        <w:rPr>
          <w:lang w:val="ru-RU"/>
        </w:rPr>
        <w:t xml:space="preserve">, яка є </w:t>
      </w:r>
      <w:proofErr w:type="spellStart"/>
      <w:r w:rsidRPr="000C1760">
        <w:rPr>
          <w:lang w:val="ru-RU"/>
        </w:rPr>
        <w:t>суб’єктом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персональних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даних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вважається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безумовною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згодою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обробку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її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персональних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даних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зв’язку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участю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тендері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відповідно</w:t>
      </w:r>
      <w:proofErr w:type="spellEnd"/>
      <w:r w:rsidRPr="000C1760">
        <w:rPr>
          <w:lang w:val="ru-RU"/>
        </w:rPr>
        <w:t xml:space="preserve"> до Закону </w:t>
      </w:r>
      <w:proofErr w:type="spellStart"/>
      <w:r w:rsidRPr="000C1760">
        <w:rPr>
          <w:lang w:val="ru-RU"/>
        </w:rPr>
        <w:t>України</w:t>
      </w:r>
      <w:proofErr w:type="spellEnd"/>
      <w:r w:rsidRPr="000C1760">
        <w:rPr>
          <w:lang w:val="ru-RU"/>
        </w:rPr>
        <w:t xml:space="preserve"> «Про </w:t>
      </w:r>
      <w:proofErr w:type="spellStart"/>
      <w:r w:rsidRPr="000C1760">
        <w:rPr>
          <w:lang w:val="ru-RU"/>
        </w:rPr>
        <w:t>захист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персональних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даних</w:t>
      </w:r>
      <w:proofErr w:type="spellEnd"/>
      <w:r w:rsidRPr="000C1760">
        <w:rPr>
          <w:lang w:val="ru-RU"/>
        </w:rPr>
        <w:t>».</w:t>
      </w:r>
    </w:p>
    <w:p w14:paraId="05C3EAE3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9.4. </w:t>
      </w:r>
      <w:proofErr w:type="spellStart"/>
      <w:r w:rsidRPr="000C1760">
        <w:rPr>
          <w:lang w:val="ru-RU"/>
        </w:rPr>
        <w:t>Тендерну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</w:t>
      </w:r>
      <w:r w:rsidRPr="000C1760">
        <w:rPr>
          <w:lang w:val="ru-RU"/>
        </w:rPr>
        <w:t>ю</w:t>
      </w:r>
      <w:proofErr w:type="spellEnd"/>
      <w:r w:rsidRPr="000C1760">
        <w:rPr>
          <w:lang w:val="ru-RU"/>
        </w:rPr>
        <w:t xml:space="preserve">, яка </w:t>
      </w:r>
      <w:proofErr w:type="spellStart"/>
      <w:r w:rsidRPr="000C1760">
        <w:rPr>
          <w:lang w:val="ru-RU"/>
        </w:rPr>
        <w:t>міститиме</w:t>
      </w:r>
      <w:proofErr w:type="spellEnd"/>
      <w:r w:rsidRPr="000C1760">
        <w:rPr>
          <w:lang w:val="ru-RU"/>
        </w:rPr>
        <w:t xml:space="preserve"> будь-</w:t>
      </w:r>
      <w:proofErr w:type="spellStart"/>
      <w:r w:rsidRPr="000C1760">
        <w:rPr>
          <w:lang w:val="ru-RU"/>
        </w:rPr>
        <w:t>які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посилання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обмеження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застереження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щодо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ціни</w:t>
      </w:r>
      <w:proofErr w:type="spellEnd"/>
      <w:r w:rsidRPr="000C1760">
        <w:rPr>
          <w:lang w:val="ru-RU"/>
        </w:rPr>
        <w:t xml:space="preserve">, буде </w:t>
      </w:r>
      <w:proofErr w:type="spellStart"/>
      <w:r w:rsidRPr="000C1760">
        <w:rPr>
          <w:lang w:val="ru-RU"/>
        </w:rPr>
        <w:t>відхилено</w:t>
      </w:r>
      <w:proofErr w:type="spellEnd"/>
      <w:r w:rsidRPr="000C1760">
        <w:rPr>
          <w:lang w:val="ru-RU"/>
        </w:rPr>
        <w:t xml:space="preserve">. </w:t>
      </w:r>
      <w:proofErr w:type="spellStart"/>
      <w:r w:rsidRPr="000C1760">
        <w:rPr>
          <w:lang w:val="ru-RU"/>
        </w:rPr>
        <w:t>Пропозиції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подані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інший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спосіб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іншу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електронну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пошту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ніж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визначена</w:t>
      </w:r>
      <w:proofErr w:type="spellEnd"/>
      <w:r w:rsidRPr="000C1760">
        <w:rPr>
          <w:lang w:val="ru-RU"/>
        </w:rPr>
        <w:t xml:space="preserve"> в </w:t>
      </w:r>
      <w:proofErr w:type="spellStart"/>
      <w:r w:rsidRPr="000C1760">
        <w:rPr>
          <w:lang w:val="ru-RU"/>
        </w:rPr>
        <w:t>оголошенні</w:t>
      </w:r>
      <w:proofErr w:type="spellEnd"/>
      <w:r w:rsidRPr="000C1760">
        <w:rPr>
          <w:lang w:val="ru-RU"/>
        </w:rPr>
        <w:t xml:space="preserve">, до </w:t>
      </w:r>
      <w:proofErr w:type="spellStart"/>
      <w:r w:rsidRPr="000C1760">
        <w:rPr>
          <w:lang w:val="ru-RU"/>
        </w:rPr>
        <w:t>оцінки</w:t>
      </w:r>
      <w:proofErr w:type="spellEnd"/>
      <w:r w:rsidRPr="000C1760">
        <w:rPr>
          <w:lang w:val="ru-RU"/>
        </w:rPr>
        <w:t xml:space="preserve"> не </w:t>
      </w:r>
      <w:proofErr w:type="spellStart"/>
      <w:r w:rsidRPr="000C1760">
        <w:rPr>
          <w:lang w:val="ru-RU"/>
        </w:rPr>
        <w:t>допускаються</w:t>
      </w:r>
      <w:proofErr w:type="spellEnd"/>
      <w:r w:rsidRPr="000C1760">
        <w:rPr>
          <w:lang w:val="ru-RU"/>
        </w:rPr>
        <w:t>.</w:t>
      </w:r>
    </w:p>
    <w:p w14:paraId="4816C495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9.5. </w:t>
      </w:r>
      <w:proofErr w:type="spellStart"/>
      <w:r w:rsidRPr="000C1760">
        <w:rPr>
          <w:lang w:val="ru-RU"/>
        </w:rPr>
        <w:t>Відповідно</w:t>
      </w:r>
      <w:proofErr w:type="spellEnd"/>
      <w:r w:rsidRPr="000C1760">
        <w:rPr>
          <w:lang w:val="ru-RU"/>
        </w:rPr>
        <w:t xml:space="preserve"> до постанови </w:t>
      </w:r>
      <w:proofErr w:type="spellStart"/>
      <w:r w:rsidRPr="000C1760">
        <w:rPr>
          <w:lang w:val="ru-RU"/>
        </w:rPr>
        <w:t>Кабінету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Міністрі</w:t>
      </w:r>
      <w:r w:rsidRPr="000C1760">
        <w:rPr>
          <w:lang w:val="ru-RU"/>
        </w:rPr>
        <w:t>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України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</w:t>
      </w:r>
      <w:proofErr w:type="spellEnd"/>
      <w:r w:rsidRPr="000C1760">
        <w:rPr>
          <w:lang w:val="ru-RU"/>
        </w:rPr>
        <w:t xml:space="preserve"> 03.03.2022 № 187 в </w:t>
      </w:r>
      <w:proofErr w:type="spellStart"/>
      <w:r w:rsidRPr="000C1760">
        <w:rPr>
          <w:lang w:val="ru-RU"/>
        </w:rPr>
        <w:t>якості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учасника</w:t>
      </w:r>
      <w:proofErr w:type="spellEnd"/>
      <w:r w:rsidRPr="000C1760">
        <w:rPr>
          <w:lang w:val="ru-RU"/>
        </w:rPr>
        <w:t xml:space="preserve"> не </w:t>
      </w:r>
      <w:proofErr w:type="spellStart"/>
      <w:r w:rsidRPr="000C1760">
        <w:rPr>
          <w:lang w:val="ru-RU"/>
        </w:rPr>
        <w:t>можуть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виступати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громадяни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юридичні</w:t>
      </w:r>
      <w:proofErr w:type="spellEnd"/>
      <w:r w:rsidRPr="000C1760">
        <w:rPr>
          <w:lang w:val="ru-RU"/>
        </w:rPr>
        <w:t xml:space="preserve"> особи </w:t>
      </w:r>
      <w:proofErr w:type="spellStart"/>
      <w:r w:rsidRPr="000C1760">
        <w:rPr>
          <w:lang w:val="ru-RU"/>
        </w:rPr>
        <w:t>Російської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Федерації</w:t>
      </w:r>
      <w:proofErr w:type="spellEnd"/>
      <w:r w:rsidRPr="000C1760">
        <w:rPr>
          <w:lang w:val="ru-RU"/>
        </w:rPr>
        <w:t xml:space="preserve"> / </w:t>
      </w:r>
      <w:proofErr w:type="spellStart"/>
      <w:r w:rsidRPr="000C1760">
        <w:rPr>
          <w:lang w:val="ru-RU"/>
        </w:rPr>
        <w:t>Республіки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Білорусь</w:t>
      </w:r>
      <w:proofErr w:type="spellEnd"/>
      <w:r w:rsidRPr="000C1760">
        <w:rPr>
          <w:lang w:val="ru-RU"/>
        </w:rPr>
        <w:t xml:space="preserve">, а </w:t>
      </w:r>
      <w:proofErr w:type="spellStart"/>
      <w:r w:rsidRPr="000C1760">
        <w:rPr>
          <w:lang w:val="ru-RU"/>
        </w:rPr>
        <w:t>також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юридичні</w:t>
      </w:r>
      <w:proofErr w:type="spellEnd"/>
      <w:r w:rsidRPr="000C1760">
        <w:rPr>
          <w:lang w:val="ru-RU"/>
        </w:rPr>
        <w:t xml:space="preserve"> особи, </w:t>
      </w:r>
      <w:proofErr w:type="spellStart"/>
      <w:r w:rsidRPr="000C1760">
        <w:rPr>
          <w:lang w:val="ru-RU"/>
        </w:rPr>
        <w:t>кінцевим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бенефіціарним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власником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учасником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акціонером</w:t>
      </w:r>
      <w:proofErr w:type="spellEnd"/>
      <w:r w:rsidRPr="000C1760">
        <w:rPr>
          <w:lang w:val="ru-RU"/>
        </w:rPr>
        <w:t xml:space="preserve">)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часткою</w:t>
      </w:r>
      <w:proofErr w:type="spellEnd"/>
      <w:r w:rsidRPr="000C1760">
        <w:rPr>
          <w:lang w:val="ru-RU"/>
        </w:rPr>
        <w:t xml:space="preserve"> 10 і </w:t>
      </w:r>
      <w:proofErr w:type="spellStart"/>
      <w:r w:rsidRPr="000C1760">
        <w:rPr>
          <w:lang w:val="ru-RU"/>
        </w:rPr>
        <w:t>більше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відсоткі</w:t>
      </w:r>
      <w:r w:rsidRPr="000C1760">
        <w:rPr>
          <w:lang w:val="ru-RU"/>
        </w:rPr>
        <w:t>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яких</w:t>
      </w:r>
      <w:proofErr w:type="spellEnd"/>
      <w:r w:rsidRPr="000C1760">
        <w:rPr>
          <w:lang w:val="ru-RU"/>
        </w:rPr>
        <w:t xml:space="preserve"> є </w:t>
      </w:r>
      <w:proofErr w:type="spellStart"/>
      <w:r w:rsidRPr="000C1760">
        <w:rPr>
          <w:lang w:val="ru-RU"/>
        </w:rPr>
        <w:t>зазначені</w:t>
      </w:r>
      <w:proofErr w:type="spellEnd"/>
      <w:r w:rsidRPr="000C1760">
        <w:rPr>
          <w:lang w:val="ru-RU"/>
        </w:rPr>
        <w:t xml:space="preserve"> особи (з </w:t>
      </w:r>
      <w:proofErr w:type="spellStart"/>
      <w:r w:rsidRPr="000C1760">
        <w:rPr>
          <w:lang w:val="ru-RU"/>
        </w:rPr>
        <w:t>винятками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передбаченими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постановою</w:t>
      </w:r>
      <w:proofErr w:type="spellEnd"/>
      <w:r w:rsidRPr="000C1760">
        <w:rPr>
          <w:lang w:val="ru-RU"/>
        </w:rPr>
        <w:t>).</w:t>
      </w:r>
    </w:p>
    <w:p w14:paraId="2C8051DC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9.6. </w:t>
      </w:r>
      <w:proofErr w:type="spellStart"/>
      <w:r w:rsidRPr="000C1760">
        <w:rPr>
          <w:lang w:val="ru-RU"/>
        </w:rPr>
        <w:t>Перелік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реєстраційних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документів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що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подаються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складі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тендерної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пропозиції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копії</w:t>
      </w:r>
      <w:proofErr w:type="spellEnd"/>
      <w:r w:rsidRPr="000C1760">
        <w:rPr>
          <w:lang w:val="ru-RU"/>
        </w:rPr>
        <w:t xml:space="preserve">, </w:t>
      </w:r>
      <w:proofErr w:type="spellStart"/>
      <w:r w:rsidRPr="000C1760">
        <w:rPr>
          <w:lang w:val="ru-RU"/>
        </w:rPr>
        <w:t>залежно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форми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участі</w:t>
      </w:r>
      <w:proofErr w:type="spellEnd"/>
      <w:r w:rsidRPr="000C1760">
        <w:rPr>
          <w:lang w:val="ru-RU"/>
        </w:rPr>
        <w:t>):</w:t>
      </w:r>
    </w:p>
    <w:p w14:paraId="51D13492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9.6.1. </w:t>
      </w:r>
      <w:proofErr w:type="spellStart"/>
      <w:r w:rsidRPr="000C1760">
        <w:rPr>
          <w:lang w:val="ru-RU"/>
        </w:rPr>
        <w:t>Фізичні</w:t>
      </w:r>
      <w:proofErr w:type="spellEnd"/>
      <w:r w:rsidRPr="000C1760">
        <w:rPr>
          <w:lang w:val="ru-RU"/>
        </w:rPr>
        <w:t xml:space="preserve"> особи (без статусу </w:t>
      </w:r>
      <w:proofErr w:type="spellStart"/>
      <w:r w:rsidRPr="000C1760">
        <w:rPr>
          <w:lang w:val="ru-RU"/>
        </w:rPr>
        <w:t>підприємця</w:t>
      </w:r>
      <w:proofErr w:type="spellEnd"/>
      <w:r w:rsidRPr="000C1760">
        <w:rPr>
          <w:lang w:val="ru-RU"/>
        </w:rPr>
        <w:t xml:space="preserve">): </w:t>
      </w:r>
      <w:proofErr w:type="spellStart"/>
      <w:r w:rsidRPr="000C1760">
        <w:rPr>
          <w:lang w:val="ru-RU"/>
        </w:rPr>
        <w:t>копія</w:t>
      </w:r>
      <w:proofErr w:type="spellEnd"/>
      <w:r w:rsidRPr="000C1760">
        <w:rPr>
          <w:lang w:val="ru-RU"/>
        </w:rPr>
        <w:t xml:space="preserve"> паспорта (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r>
        <w:t>ID</w:t>
      </w:r>
      <w:r w:rsidRPr="000C1760">
        <w:rPr>
          <w:lang w:val="ru-RU"/>
        </w:rPr>
        <w:t>-</w:t>
      </w:r>
      <w:proofErr w:type="spellStart"/>
      <w:r w:rsidRPr="000C1760">
        <w:rPr>
          <w:lang w:val="ru-RU"/>
        </w:rPr>
        <w:t>кар</w:t>
      </w:r>
      <w:r w:rsidRPr="000C1760">
        <w:rPr>
          <w:lang w:val="ru-RU"/>
        </w:rPr>
        <w:t>тки</w:t>
      </w:r>
      <w:proofErr w:type="spellEnd"/>
      <w:r w:rsidRPr="000C1760">
        <w:rPr>
          <w:lang w:val="ru-RU"/>
        </w:rPr>
        <w:t xml:space="preserve">); </w:t>
      </w:r>
      <w:proofErr w:type="spellStart"/>
      <w:r w:rsidRPr="000C1760">
        <w:rPr>
          <w:lang w:val="ru-RU"/>
        </w:rPr>
        <w:t>копія</w:t>
      </w:r>
      <w:proofErr w:type="spellEnd"/>
      <w:r w:rsidRPr="000C1760">
        <w:rPr>
          <w:lang w:val="ru-RU"/>
        </w:rPr>
        <w:t xml:space="preserve"> РНОКПП; </w:t>
      </w:r>
      <w:proofErr w:type="spellStart"/>
      <w:r w:rsidRPr="000C1760">
        <w:rPr>
          <w:lang w:val="ru-RU"/>
        </w:rPr>
        <w:t>довідка</w:t>
      </w:r>
      <w:proofErr w:type="spellEnd"/>
      <w:r w:rsidRPr="000C1760">
        <w:rPr>
          <w:lang w:val="ru-RU"/>
        </w:rPr>
        <w:t xml:space="preserve"> банку про </w:t>
      </w:r>
      <w:proofErr w:type="spellStart"/>
      <w:r w:rsidRPr="000C1760">
        <w:rPr>
          <w:lang w:val="ru-RU"/>
        </w:rPr>
        <w:t>відкриття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рахунку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зазначенням</w:t>
      </w:r>
      <w:proofErr w:type="spellEnd"/>
      <w:r w:rsidRPr="000C1760">
        <w:rPr>
          <w:lang w:val="ru-RU"/>
        </w:rPr>
        <w:t xml:space="preserve"> </w:t>
      </w:r>
      <w:r>
        <w:t>IBAN</w:t>
      </w:r>
      <w:r w:rsidRPr="000C1760">
        <w:rPr>
          <w:lang w:val="ru-RU"/>
        </w:rPr>
        <w:t>.</w:t>
      </w:r>
    </w:p>
    <w:p w14:paraId="61DAA219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9.6.2. </w:t>
      </w:r>
      <w:proofErr w:type="spellStart"/>
      <w:r w:rsidRPr="000C1760">
        <w:rPr>
          <w:lang w:val="ru-RU"/>
        </w:rPr>
        <w:t>Фізичні</w:t>
      </w:r>
      <w:proofErr w:type="spellEnd"/>
      <w:r w:rsidRPr="000C1760">
        <w:rPr>
          <w:lang w:val="ru-RU"/>
        </w:rPr>
        <w:t xml:space="preserve"> особи – </w:t>
      </w:r>
      <w:proofErr w:type="spellStart"/>
      <w:r w:rsidRPr="000C1760">
        <w:rPr>
          <w:lang w:val="ru-RU"/>
        </w:rPr>
        <w:t>підприємці</w:t>
      </w:r>
      <w:proofErr w:type="spellEnd"/>
      <w:r w:rsidRPr="000C1760">
        <w:rPr>
          <w:lang w:val="ru-RU"/>
        </w:rPr>
        <w:t xml:space="preserve"> (ФОП): </w:t>
      </w:r>
      <w:proofErr w:type="spellStart"/>
      <w:r w:rsidRPr="000C1760">
        <w:rPr>
          <w:lang w:val="ru-RU"/>
        </w:rPr>
        <w:t>виписка</w:t>
      </w:r>
      <w:proofErr w:type="spellEnd"/>
      <w:r w:rsidRPr="000C1760">
        <w:rPr>
          <w:lang w:val="ru-RU"/>
        </w:rPr>
        <w:t>/</w:t>
      </w:r>
      <w:proofErr w:type="spellStart"/>
      <w:r w:rsidRPr="000C1760">
        <w:rPr>
          <w:lang w:val="ru-RU"/>
        </w:rPr>
        <w:t>витяг</w:t>
      </w:r>
      <w:proofErr w:type="spellEnd"/>
      <w:r w:rsidRPr="000C1760">
        <w:rPr>
          <w:lang w:val="ru-RU"/>
        </w:rPr>
        <w:t xml:space="preserve"> з ЄДР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видами </w:t>
      </w:r>
      <w:proofErr w:type="spellStart"/>
      <w:r w:rsidRPr="000C1760">
        <w:rPr>
          <w:lang w:val="ru-RU"/>
        </w:rPr>
        <w:t>діяльності</w:t>
      </w:r>
      <w:proofErr w:type="spellEnd"/>
      <w:r w:rsidRPr="000C1760">
        <w:rPr>
          <w:lang w:val="ru-RU"/>
        </w:rPr>
        <w:t xml:space="preserve"> (КВЕД 69.10 та 69.20); </w:t>
      </w:r>
      <w:proofErr w:type="spellStart"/>
      <w:r w:rsidRPr="000C1760">
        <w:rPr>
          <w:lang w:val="ru-RU"/>
        </w:rPr>
        <w:t>витяг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реєстру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платників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єдиного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податку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документ про </w:t>
      </w:r>
      <w:proofErr w:type="spellStart"/>
      <w:r w:rsidRPr="000C1760">
        <w:rPr>
          <w:lang w:val="ru-RU"/>
        </w:rPr>
        <w:t>перебування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загальній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системі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оподаткування</w:t>
      </w:r>
      <w:proofErr w:type="spellEnd"/>
      <w:r w:rsidRPr="000C1760">
        <w:rPr>
          <w:lang w:val="ru-RU"/>
        </w:rPr>
        <w:t xml:space="preserve">; </w:t>
      </w:r>
      <w:proofErr w:type="spellStart"/>
      <w:r w:rsidRPr="000C1760">
        <w:rPr>
          <w:lang w:val="ru-RU"/>
        </w:rPr>
        <w:t>копії</w:t>
      </w:r>
      <w:proofErr w:type="spellEnd"/>
      <w:r w:rsidRPr="000C1760">
        <w:rPr>
          <w:lang w:val="ru-RU"/>
        </w:rPr>
        <w:t xml:space="preserve"> паспорта та РНОКПП; </w:t>
      </w:r>
      <w:proofErr w:type="spellStart"/>
      <w:r w:rsidRPr="000C1760">
        <w:rPr>
          <w:lang w:val="ru-RU"/>
        </w:rPr>
        <w:t>банківські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реквізити</w:t>
      </w:r>
      <w:proofErr w:type="spellEnd"/>
      <w:r w:rsidRPr="000C1760">
        <w:rPr>
          <w:lang w:val="ru-RU"/>
        </w:rPr>
        <w:t>.</w:t>
      </w:r>
    </w:p>
    <w:p w14:paraId="067A31D6" w14:textId="3ADD7BD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9.6.3. </w:t>
      </w:r>
      <w:proofErr w:type="spellStart"/>
      <w:r w:rsidRPr="000C1760">
        <w:rPr>
          <w:lang w:val="ru-RU"/>
        </w:rPr>
        <w:t>Юридичні</w:t>
      </w:r>
      <w:proofErr w:type="spellEnd"/>
      <w:r w:rsidRPr="000C1760">
        <w:rPr>
          <w:lang w:val="ru-RU"/>
        </w:rPr>
        <w:t xml:space="preserve"> особи (у т.ч. </w:t>
      </w:r>
      <w:proofErr w:type="spellStart"/>
      <w:r w:rsidRPr="000C1760">
        <w:rPr>
          <w:lang w:val="ru-RU"/>
        </w:rPr>
        <w:t>товариства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обмеженою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відповідальністю</w:t>
      </w:r>
      <w:proofErr w:type="spellEnd"/>
      <w:r w:rsidRPr="000C1760">
        <w:rPr>
          <w:lang w:val="ru-RU"/>
        </w:rPr>
        <w:t xml:space="preserve">): </w:t>
      </w:r>
      <w:proofErr w:type="spellStart"/>
      <w:r w:rsidRPr="000C1760">
        <w:rPr>
          <w:lang w:val="ru-RU"/>
        </w:rPr>
        <w:t>виписка</w:t>
      </w:r>
      <w:proofErr w:type="spellEnd"/>
      <w:r w:rsidRPr="000C1760">
        <w:rPr>
          <w:lang w:val="ru-RU"/>
        </w:rPr>
        <w:t>/</w:t>
      </w:r>
      <w:proofErr w:type="spellStart"/>
      <w:r w:rsidRPr="000C1760">
        <w:rPr>
          <w:lang w:val="ru-RU"/>
        </w:rPr>
        <w:t>витяг</w:t>
      </w:r>
      <w:proofErr w:type="spellEnd"/>
      <w:r w:rsidRPr="000C1760">
        <w:rPr>
          <w:lang w:val="ru-RU"/>
        </w:rPr>
        <w:t xml:space="preserve"> з ЄДР </w:t>
      </w:r>
      <w:proofErr w:type="spellStart"/>
      <w:r w:rsidRPr="000C1760">
        <w:rPr>
          <w:lang w:val="ru-RU"/>
        </w:rPr>
        <w:t>із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зазначенням</w:t>
      </w:r>
      <w:proofErr w:type="spellEnd"/>
      <w:r w:rsidRPr="000C1760">
        <w:rPr>
          <w:lang w:val="ru-RU"/>
        </w:rPr>
        <w:t xml:space="preserve"> КВЕД 69.10 (та за потреби 69.20); статут у </w:t>
      </w:r>
      <w:proofErr w:type="spellStart"/>
      <w:r w:rsidRPr="000C1760">
        <w:rPr>
          <w:lang w:val="ru-RU"/>
        </w:rPr>
        <w:t>чинній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редакції</w:t>
      </w:r>
      <w:proofErr w:type="spellEnd"/>
      <w:r w:rsidRPr="000C1760">
        <w:rPr>
          <w:lang w:val="ru-RU"/>
        </w:rPr>
        <w:t xml:space="preserve"> (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відмітка</w:t>
      </w:r>
      <w:proofErr w:type="spellEnd"/>
      <w:r w:rsidRPr="000C1760">
        <w:rPr>
          <w:lang w:val="ru-RU"/>
        </w:rPr>
        <w:t xml:space="preserve"> про </w:t>
      </w:r>
      <w:proofErr w:type="spellStart"/>
      <w:r w:rsidRPr="000C1760">
        <w:rPr>
          <w:lang w:val="ru-RU"/>
        </w:rPr>
        <w:t>діял</w:t>
      </w:r>
      <w:r w:rsidRPr="000C1760">
        <w:rPr>
          <w:lang w:val="ru-RU"/>
        </w:rPr>
        <w:t>ьність</w:t>
      </w:r>
      <w:proofErr w:type="spellEnd"/>
      <w:r w:rsidRPr="000C1760">
        <w:rPr>
          <w:lang w:val="ru-RU"/>
        </w:rPr>
        <w:t xml:space="preserve"> на </w:t>
      </w:r>
      <w:proofErr w:type="spellStart"/>
      <w:r w:rsidRPr="000C1760">
        <w:rPr>
          <w:lang w:val="ru-RU"/>
        </w:rPr>
        <w:t>підставі</w:t>
      </w:r>
      <w:proofErr w:type="spellEnd"/>
      <w:r w:rsidRPr="000C1760">
        <w:rPr>
          <w:lang w:val="ru-RU"/>
        </w:rPr>
        <w:t xml:space="preserve"> модельного статуту); </w:t>
      </w:r>
      <w:proofErr w:type="spellStart"/>
      <w:r w:rsidRPr="000C1760">
        <w:rPr>
          <w:lang w:val="ru-RU"/>
        </w:rPr>
        <w:t>документи</w:t>
      </w:r>
      <w:proofErr w:type="spellEnd"/>
      <w:r w:rsidRPr="000C1760">
        <w:rPr>
          <w:lang w:val="ru-RU"/>
        </w:rPr>
        <w:t xml:space="preserve"> про </w:t>
      </w:r>
      <w:proofErr w:type="spellStart"/>
      <w:r w:rsidRPr="000C1760">
        <w:rPr>
          <w:lang w:val="ru-RU"/>
        </w:rPr>
        <w:t>повноваження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підписанта</w:t>
      </w:r>
      <w:proofErr w:type="spellEnd"/>
      <w:r w:rsidRPr="000C1760">
        <w:rPr>
          <w:lang w:val="ru-RU"/>
        </w:rPr>
        <w:t xml:space="preserve"> (протокол/</w:t>
      </w:r>
      <w:proofErr w:type="spellStart"/>
      <w:r w:rsidRPr="000C1760">
        <w:rPr>
          <w:lang w:val="ru-RU"/>
        </w:rPr>
        <w:t>рішення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уповноваженого</w:t>
      </w:r>
      <w:proofErr w:type="spellEnd"/>
      <w:r w:rsidRPr="000C1760">
        <w:rPr>
          <w:lang w:val="ru-RU"/>
        </w:rPr>
        <w:t xml:space="preserve"> органу про </w:t>
      </w:r>
      <w:proofErr w:type="spellStart"/>
      <w:r w:rsidRPr="000C1760">
        <w:rPr>
          <w:lang w:val="ru-RU"/>
        </w:rPr>
        <w:t>призначення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керівника</w:t>
      </w:r>
      <w:proofErr w:type="spellEnd"/>
      <w:r w:rsidRPr="000C1760">
        <w:rPr>
          <w:lang w:val="ru-RU"/>
        </w:rPr>
        <w:t xml:space="preserve"> та наказ про </w:t>
      </w:r>
      <w:proofErr w:type="spellStart"/>
      <w:r w:rsidRPr="000C1760">
        <w:rPr>
          <w:lang w:val="ru-RU"/>
        </w:rPr>
        <w:t>вступ</w:t>
      </w:r>
      <w:proofErr w:type="spellEnd"/>
      <w:r w:rsidRPr="000C1760">
        <w:rPr>
          <w:lang w:val="ru-RU"/>
        </w:rPr>
        <w:t xml:space="preserve"> на посаду; </w:t>
      </w:r>
      <w:proofErr w:type="spellStart"/>
      <w:r w:rsidRPr="000C1760">
        <w:rPr>
          <w:lang w:val="ru-RU"/>
        </w:rPr>
        <w:t>довіреність</w:t>
      </w:r>
      <w:proofErr w:type="spellEnd"/>
      <w:r w:rsidRPr="000C1760">
        <w:rPr>
          <w:lang w:val="ru-RU"/>
        </w:rPr>
        <w:t xml:space="preserve"> — </w:t>
      </w:r>
      <w:proofErr w:type="spellStart"/>
      <w:r w:rsidRPr="000C1760">
        <w:rPr>
          <w:lang w:val="ru-RU"/>
        </w:rPr>
        <w:t>якщо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договір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підписує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інша</w:t>
      </w:r>
      <w:proofErr w:type="spellEnd"/>
      <w:r w:rsidRPr="000C1760">
        <w:rPr>
          <w:lang w:val="ru-RU"/>
        </w:rPr>
        <w:t xml:space="preserve"> особа); </w:t>
      </w:r>
      <w:proofErr w:type="spellStart"/>
      <w:r w:rsidRPr="000C1760">
        <w:rPr>
          <w:lang w:val="ru-RU"/>
        </w:rPr>
        <w:t>витяг</w:t>
      </w:r>
      <w:proofErr w:type="spellEnd"/>
      <w:r w:rsidRPr="000C1760">
        <w:rPr>
          <w:lang w:val="ru-RU"/>
        </w:rPr>
        <w:t xml:space="preserve"> з </w:t>
      </w:r>
      <w:proofErr w:type="spellStart"/>
      <w:r w:rsidRPr="000C1760">
        <w:rPr>
          <w:lang w:val="ru-RU"/>
        </w:rPr>
        <w:t>реєстру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платників</w:t>
      </w:r>
      <w:proofErr w:type="spellEnd"/>
      <w:r w:rsidRPr="000C1760">
        <w:rPr>
          <w:lang w:val="ru-RU"/>
        </w:rPr>
        <w:t xml:space="preserve"> ПДВ та/</w:t>
      </w:r>
      <w:proofErr w:type="spellStart"/>
      <w:r w:rsidRPr="000C1760">
        <w:rPr>
          <w:lang w:val="ru-RU"/>
        </w:rPr>
        <w:t>або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єдиного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податку</w:t>
      </w:r>
      <w:proofErr w:type="spellEnd"/>
      <w:r w:rsidRPr="000C1760">
        <w:rPr>
          <w:lang w:val="ru-RU"/>
        </w:rPr>
        <w:t xml:space="preserve"> (за </w:t>
      </w:r>
      <w:proofErr w:type="spellStart"/>
      <w:r w:rsidRPr="000C1760">
        <w:rPr>
          <w:lang w:val="ru-RU"/>
        </w:rPr>
        <w:t>наявності</w:t>
      </w:r>
      <w:proofErr w:type="spellEnd"/>
      <w:r w:rsidRPr="000C1760">
        <w:rPr>
          <w:lang w:val="ru-RU"/>
        </w:rPr>
        <w:t xml:space="preserve">); </w:t>
      </w:r>
      <w:proofErr w:type="spellStart"/>
      <w:r w:rsidRPr="000C1760">
        <w:rPr>
          <w:lang w:val="ru-RU"/>
        </w:rPr>
        <w:t>банківські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реквізити</w:t>
      </w:r>
      <w:proofErr w:type="spellEnd"/>
      <w:r w:rsidRPr="000C1760">
        <w:rPr>
          <w:lang w:val="ru-RU"/>
        </w:rPr>
        <w:t>.</w:t>
      </w:r>
    </w:p>
    <w:p w14:paraId="18D696B7" w14:textId="77777777" w:rsidR="004E4177" w:rsidRPr="000C1760" w:rsidRDefault="000C1760">
      <w:pPr>
        <w:jc w:val="both"/>
        <w:rPr>
          <w:lang w:val="ru-RU"/>
        </w:rPr>
      </w:pPr>
      <w:r w:rsidRPr="000C1760">
        <w:rPr>
          <w:lang w:val="ru-RU"/>
        </w:rPr>
        <w:t xml:space="preserve">10. </w:t>
      </w:r>
      <w:proofErr w:type="spellStart"/>
      <w:r w:rsidRPr="000C1760">
        <w:rPr>
          <w:lang w:val="ru-RU"/>
        </w:rPr>
        <w:t>Замовник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залишає</w:t>
      </w:r>
      <w:proofErr w:type="spellEnd"/>
      <w:r w:rsidRPr="000C1760">
        <w:rPr>
          <w:lang w:val="ru-RU"/>
        </w:rPr>
        <w:t xml:space="preserve"> за собою право </w:t>
      </w:r>
      <w:proofErr w:type="spellStart"/>
      <w:r w:rsidRPr="000C1760">
        <w:rPr>
          <w:lang w:val="ru-RU"/>
        </w:rPr>
        <w:t>самостійно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перевірити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відомості</w:t>
      </w:r>
      <w:proofErr w:type="spellEnd"/>
      <w:r w:rsidRPr="000C1760">
        <w:rPr>
          <w:lang w:val="ru-RU"/>
        </w:rPr>
        <w:t xml:space="preserve"> про </w:t>
      </w:r>
      <w:proofErr w:type="spellStart"/>
      <w:r w:rsidRPr="000C1760">
        <w:rPr>
          <w:lang w:val="ru-RU"/>
        </w:rPr>
        <w:t>учасника</w:t>
      </w:r>
      <w:proofErr w:type="spellEnd"/>
      <w:r w:rsidRPr="000C1760">
        <w:rPr>
          <w:lang w:val="ru-RU"/>
        </w:rPr>
        <w:t xml:space="preserve"> у </w:t>
      </w:r>
      <w:proofErr w:type="spellStart"/>
      <w:r w:rsidRPr="000C1760">
        <w:rPr>
          <w:lang w:val="ru-RU"/>
        </w:rPr>
        <w:t>відкритих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державних</w:t>
      </w:r>
      <w:proofErr w:type="spellEnd"/>
      <w:r w:rsidRPr="000C1760">
        <w:rPr>
          <w:lang w:val="ru-RU"/>
        </w:rPr>
        <w:t xml:space="preserve"> </w:t>
      </w:r>
      <w:proofErr w:type="spellStart"/>
      <w:r w:rsidRPr="000C1760">
        <w:rPr>
          <w:lang w:val="ru-RU"/>
        </w:rPr>
        <w:t>реєстрах</w:t>
      </w:r>
      <w:proofErr w:type="spellEnd"/>
      <w:r w:rsidRPr="000C1760">
        <w:rPr>
          <w:lang w:val="ru-RU"/>
        </w:rPr>
        <w:t xml:space="preserve"> та </w:t>
      </w:r>
      <w:proofErr w:type="spellStart"/>
      <w:r w:rsidRPr="000C1760">
        <w:rPr>
          <w:lang w:val="ru-RU"/>
        </w:rPr>
        <w:t>джерелах</w:t>
      </w:r>
      <w:proofErr w:type="spellEnd"/>
      <w:r w:rsidRPr="000C1760">
        <w:rPr>
          <w:lang w:val="ru-RU"/>
        </w:rPr>
        <w:t>.</w:t>
      </w:r>
    </w:p>
    <w:sectPr w:rsidR="004E4177" w:rsidRPr="000C1760" w:rsidSect="00034616">
      <w:pgSz w:w="11906" w:h="16838"/>
      <w:pgMar w:top="1020" w:right="794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1760"/>
    <w:rsid w:val="0015074B"/>
    <w:rsid w:val="0029639D"/>
    <w:rsid w:val="00326F90"/>
    <w:rsid w:val="004E417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98448"/>
  <w14:defaultImageDpi w14:val="300"/>
  <w15:docId w15:val="{33739FD1-A0AF-4B5A-AC16-AB50C12F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80" w:line="259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5819</Words>
  <Characters>3317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Veronika</cp:lastModifiedBy>
  <cp:revision>2</cp:revision>
  <dcterms:created xsi:type="dcterms:W3CDTF">2026-07-22T13:42:00Z</dcterms:created>
  <dcterms:modified xsi:type="dcterms:W3CDTF">2026-07-22T13:42:00Z</dcterms:modified>
  <cp:category/>
</cp:coreProperties>
</file>